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6E5C0C56" w:rsidR="00C66810" w:rsidRDefault="00B572DA" w:rsidP="000D4C3B">
      <w:pPr>
        <w:pStyle w:val="CRCoverPage"/>
        <w:tabs>
          <w:tab w:val="right" w:pos="9639"/>
        </w:tabs>
        <w:spacing w:after="0"/>
        <w:rPr>
          <w:b/>
          <w:i/>
          <w:noProof/>
          <w:sz w:val="28"/>
          <w:lang w:eastAsia="ja-JP"/>
        </w:rPr>
      </w:pPr>
      <w:r w:rsidRPr="004206CA">
        <w:rPr>
          <w:b/>
          <w:noProof/>
          <w:sz w:val="24"/>
        </w:rPr>
        <w:t xml:space="preserve">3GPP </w:t>
      </w:r>
      <w:r>
        <w:rPr>
          <w:b/>
          <w:noProof/>
          <w:sz w:val="24"/>
        </w:rPr>
        <w:t>TSG-</w:t>
      </w:r>
      <w:fldSimple w:instr=" DOCPROPERTY  TSG/WGRef  \* MERGEFORMAT ">
        <w:r>
          <w:rPr>
            <w:b/>
            <w:noProof/>
            <w:sz w:val="24"/>
          </w:rPr>
          <w:t>WG SA2</w:t>
        </w:r>
      </w:fldSimple>
      <w:r>
        <w:rPr>
          <w:b/>
          <w:noProof/>
          <w:sz w:val="24"/>
        </w:rPr>
        <w:t xml:space="preserve"> Meeting #</w:t>
      </w:r>
      <w:fldSimple w:instr=" DOCPROPERTY  MtgSeq  \* MERGEFORMAT ">
        <w:r>
          <w:rPr>
            <w:b/>
            <w:noProof/>
            <w:sz w:val="24"/>
          </w:rPr>
          <w:t>1</w:t>
        </w:r>
        <w:r w:rsidR="00B03873">
          <w:rPr>
            <w:b/>
            <w:noProof/>
            <w:sz w:val="24"/>
          </w:rPr>
          <w:t>60</w:t>
        </w:r>
        <w:r>
          <w:rPr>
            <w:b/>
            <w:noProof/>
            <w:sz w:val="24"/>
          </w:rPr>
          <w:t xml:space="preserve"> </w:t>
        </w:r>
      </w:fldSimple>
      <w:r w:rsidR="00C66810">
        <w:rPr>
          <w:b/>
          <w:i/>
          <w:noProof/>
          <w:sz w:val="28"/>
        </w:rPr>
        <w:tab/>
      </w:r>
      <w:r w:rsidR="0031265A" w:rsidRPr="0031265A">
        <w:rPr>
          <w:b/>
          <w:noProof/>
          <w:sz w:val="24"/>
        </w:rPr>
        <w:t>S2-2312061</w:t>
      </w:r>
    </w:p>
    <w:p w14:paraId="02AA8FD4" w14:textId="540047EC" w:rsidR="00C66810" w:rsidRPr="00CA3011" w:rsidRDefault="00B03873" w:rsidP="00CA3011">
      <w:pPr>
        <w:pStyle w:val="CRCoverPage"/>
        <w:outlineLvl w:val="0"/>
        <w:rPr>
          <w:b/>
          <w:noProof/>
          <w:sz w:val="24"/>
        </w:rPr>
      </w:pPr>
      <w:bookmarkStart w:id="0" w:name="_Hlk34721270"/>
      <w:r>
        <w:rPr>
          <w:b/>
          <w:noProof/>
          <w:sz w:val="24"/>
        </w:rPr>
        <w:t>Chicago</w:t>
      </w:r>
      <w:r w:rsidR="00E129A4" w:rsidRPr="00E129A4">
        <w:rPr>
          <w:b/>
          <w:noProof/>
          <w:sz w:val="24"/>
        </w:rPr>
        <w:t xml:space="preserve">, </w:t>
      </w:r>
      <w:r>
        <w:rPr>
          <w:b/>
          <w:noProof/>
          <w:sz w:val="24"/>
        </w:rPr>
        <w:t>USA</w:t>
      </w:r>
      <w:r w:rsidR="00CA3011">
        <w:rPr>
          <w:b/>
          <w:noProof/>
          <w:sz w:val="24"/>
        </w:rPr>
        <w:t xml:space="preserve">, </w:t>
      </w:r>
      <w:r>
        <w:rPr>
          <w:rFonts w:eastAsia="Arial Unicode MS" w:cs="Arial"/>
          <w:b/>
          <w:bCs/>
          <w:sz w:val="24"/>
        </w:rPr>
        <w:t>November</w:t>
      </w:r>
      <w:r w:rsidR="00E129A4" w:rsidRPr="0027373B">
        <w:rPr>
          <w:rFonts w:eastAsia="Arial Unicode MS" w:cs="Arial"/>
          <w:b/>
          <w:bCs/>
          <w:sz w:val="24"/>
        </w:rPr>
        <w:t xml:space="preserve"> </w:t>
      </w:r>
      <w:r>
        <w:rPr>
          <w:rFonts w:eastAsia="Arial Unicode MS" w:cs="Arial"/>
          <w:b/>
          <w:bCs/>
          <w:sz w:val="24"/>
        </w:rPr>
        <w:t>13</w:t>
      </w:r>
      <w:r w:rsidR="00E129A4" w:rsidRPr="0027373B">
        <w:rPr>
          <w:rFonts w:eastAsia="Arial Unicode MS" w:cs="Arial"/>
          <w:b/>
          <w:bCs/>
          <w:sz w:val="24"/>
        </w:rPr>
        <w:t xml:space="preserve"> – </w:t>
      </w:r>
      <w:r>
        <w:rPr>
          <w:rFonts w:eastAsia="Arial Unicode MS" w:cs="Arial"/>
          <w:b/>
          <w:bCs/>
          <w:sz w:val="24"/>
        </w:rPr>
        <w:t>17</w:t>
      </w:r>
      <w:r w:rsidR="00CA3011" w:rsidRPr="0056034C">
        <w:rPr>
          <w:b/>
          <w:noProof/>
          <w:sz w:val="24"/>
        </w:rPr>
        <w:t xml:space="preserve"> 202</w:t>
      </w:r>
      <w:bookmarkEnd w:id="0"/>
      <w:r w:rsidR="00235850">
        <w:rPr>
          <w:b/>
          <w:noProof/>
          <w:sz w:val="24"/>
        </w:rPr>
        <w:t>3</w:t>
      </w:r>
      <w:r w:rsidR="00D0589F">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D0589F">
        <w:rPr>
          <w:b/>
          <w:noProof/>
          <w:sz w:val="24"/>
        </w:rPr>
        <w:tab/>
      </w:r>
      <w:r w:rsidR="00D0589F">
        <w:rPr>
          <w:b/>
          <w:noProof/>
          <w:sz w:val="24"/>
        </w:rPr>
        <w:tab/>
      </w:r>
      <w:r w:rsidR="008B0879">
        <w:rPr>
          <w:b/>
          <w:noProof/>
          <w:sz w:val="24"/>
        </w:rPr>
        <w:tab/>
      </w:r>
      <w:r w:rsidR="008B0879">
        <w:rPr>
          <w:b/>
          <w:noProof/>
          <w:sz w:val="24"/>
        </w:rPr>
        <w:tab/>
      </w:r>
      <w:r w:rsidR="0094176E">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2623AC6A"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B12EE0">
              <w:rPr>
                <w:b/>
                <w:noProof/>
                <w:sz w:val="28"/>
                <w:lang w:eastAsia="ja-JP"/>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592E3866" w:rsidR="002772A1" w:rsidRDefault="00F171FD" w:rsidP="006E7F19">
            <w:pPr>
              <w:pStyle w:val="CRCoverPage"/>
              <w:spacing w:after="0"/>
              <w:jc w:val="center"/>
              <w:rPr>
                <w:noProof/>
                <w:lang w:eastAsia="ja-JP"/>
              </w:rPr>
            </w:pPr>
            <w:r w:rsidRPr="00F171FD">
              <w:rPr>
                <w:b/>
                <w:noProof/>
                <w:sz w:val="28"/>
                <w:lang w:eastAsia="ja-JP"/>
              </w:rPr>
              <w:t>4555</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7A6CBF28" w:rsidR="002772A1" w:rsidRDefault="006E7F19">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04D8EF21" w:rsidR="002772A1" w:rsidRDefault="0039334C" w:rsidP="00C66810">
            <w:pPr>
              <w:pStyle w:val="CRCoverPage"/>
              <w:spacing w:after="0"/>
              <w:jc w:val="center"/>
              <w:rPr>
                <w:noProof/>
                <w:sz w:val="28"/>
              </w:rPr>
            </w:pPr>
            <w:r>
              <w:rPr>
                <w:b/>
                <w:noProof/>
                <w:sz w:val="28"/>
              </w:rPr>
              <w:t>1</w:t>
            </w:r>
            <w:r w:rsidR="00404846">
              <w:rPr>
                <w:b/>
                <w:noProof/>
                <w:sz w:val="28"/>
              </w:rPr>
              <w:t>8</w:t>
            </w:r>
            <w:r w:rsidR="009A404E">
              <w:rPr>
                <w:b/>
                <w:noProof/>
                <w:sz w:val="28"/>
              </w:rPr>
              <w:t>.</w:t>
            </w:r>
            <w:r w:rsidR="00B03873">
              <w:rPr>
                <w:b/>
                <w:noProof/>
                <w:sz w:val="28"/>
                <w:lang w:eastAsia="ja-JP"/>
              </w:rPr>
              <w:t>3</w:t>
            </w:r>
            <w:r w:rsidR="006E7F19">
              <w:rPr>
                <w:b/>
                <w:noProof/>
                <w:sz w:val="28"/>
                <w:lang w:eastAsia="ja-JP"/>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249FE6AA" w:rsidR="00B73677" w:rsidRDefault="003B2B1E" w:rsidP="00B73677">
            <w:pPr>
              <w:pStyle w:val="CRCoverPage"/>
              <w:spacing w:after="0"/>
              <w:ind w:left="100"/>
              <w:rPr>
                <w:noProof/>
                <w:lang w:eastAsia="ja-JP"/>
              </w:rPr>
            </w:pPr>
            <w:r>
              <w:rPr>
                <w:color w:val="000000"/>
              </w:rPr>
              <w:t xml:space="preserve">Adding </w:t>
            </w:r>
            <w:r w:rsidR="00004312">
              <w:rPr>
                <w:color w:val="000000"/>
              </w:rPr>
              <w:t>‘</w:t>
            </w:r>
            <w:r>
              <w:rPr>
                <w:color w:val="000000"/>
              </w:rPr>
              <w:t xml:space="preserve">URSP </w:t>
            </w:r>
            <w:r w:rsidR="00004312">
              <w:rPr>
                <w:color w:val="000000"/>
              </w:rPr>
              <w:t xml:space="preserve">delivery </w:t>
            </w:r>
            <w:r>
              <w:rPr>
                <w:color w:val="000000"/>
              </w:rPr>
              <w:t>over EPS</w:t>
            </w:r>
            <w:r w:rsidR="00004312">
              <w:rPr>
                <w:color w:val="000000"/>
              </w:rPr>
              <w:t>’</w:t>
            </w:r>
            <w:r>
              <w:rPr>
                <w:color w:val="000000"/>
              </w:rPr>
              <w:t xml:space="preserve"> </w:t>
            </w:r>
            <w:r w:rsidR="00D516EE">
              <w:rPr>
                <w:color w:val="000000"/>
              </w:rPr>
              <w:t xml:space="preserve">capability </w:t>
            </w:r>
            <w:r w:rsidR="00421987">
              <w:rPr>
                <w:color w:val="000000"/>
              </w:rPr>
              <w:t>in PCF profile in NRF</w:t>
            </w:r>
            <w:r w:rsidR="003D11DB">
              <w:rPr>
                <w:color w:val="000000"/>
              </w:rPr>
              <w:t xml:space="preserve"> (23.502)</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4ED68505" w:rsidR="00B73677" w:rsidRDefault="003B2B1E" w:rsidP="00B73677">
            <w:pPr>
              <w:pStyle w:val="CRCoverPage"/>
              <w:spacing w:after="0"/>
              <w:ind w:left="100"/>
              <w:rPr>
                <w:noProof/>
                <w:lang w:eastAsia="ja-JP"/>
              </w:rPr>
            </w:pPr>
            <w:r>
              <w:rPr>
                <w:noProof/>
                <w:lang w:eastAsia="ja-JP"/>
              </w:rPr>
              <w:t xml:space="preserve">Oracle, </w:t>
            </w:r>
            <w:r w:rsidR="002B3AC7">
              <w:rPr>
                <w:noProof/>
                <w:lang w:eastAsia="ja-JP"/>
              </w:rPr>
              <w:t>Ericsson</w:t>
            </w:r>
            <w:r w:rsidR="00084E14">
              <w:rPr>
                <w:noProof/>
                <w:lang w:eastAsia="ja-JP"/>
              </w:rPr>
              <w:t>, Verizon UK Ltd</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347A9D39" w:rsidR="00B73677" w:rsidRDefault="00543D42" w:rsidP="00B73677">
            <w:pPr>
              <w:pStyle w:val="CRCoverPage"/>
              <w:spacing w:after="0"/>
              <w:ind w:left="100"/>
              <w:rPr>
                <w:noProof/>
                <w:lang w:eastAsia="ja-JP"/>
              </w:rPr>
            </w:pPr>
            <w:r>
              <w:t>e</w:t>
            </w:r>
            <w:r w:rsidR="007822F1">
              <w:t>UEPO</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3F5C4523" w:rsidR="00B73677" w:rsidRDefault="00B73677" w:rsidP="00B73677">
            <w:pPr>
              <w:pStyle w:val="CRCoverPage"/>
              <w:spacing w:after="0"/>
              <w:ind w:left="100"/>
              <w:rPr>
                <w:noProof/>
              </w:rPr>
            </w:pPr>
            <w:r>
              <w:rPr>
                <w:noProof/>
              </w:rPr>
              <w:t>2023-</w:t>
            </w:r>
            <w:r w:rsidR="006E7F19">
              <w:rPr>
                <w:noProof/>
              </w:rPr>
              <w:t>10</w:t>
            </w:r>
            <w:r>
              <w:rPr>
                <w:noProof/>
              </w:rPr>
              <w:t>-</w:t>
            </w:r>
            <w:r w:rsidR="0031265A">
              <w:rPr>
                <w:noProof/>
              </w:rPr>
              <w:t>31</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788CDF2A" w:rsidR="00B73677" w:rsidRDefault="00565874" w:rsidP="00B73677">
            <w:pPr>
              <w:pStyle w:val="CRCoverPage"/>
              <w:spacing w:after="0"/>
              <w:ind w:left="100" w:right="-609"/>
              <w:rPr>
                <w:b/>
                <w:noProof/>
              </w:rPr>
            </w:pPr>
            <w:r>
              <w:rPr>
                <w:b/>
                <w:noProof/>
              </w:rPr>
              <w:t>F</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3F67043" w:rsidR="00B73677" w:rsidRDefault="00B73677" w:rsidP="00B73677">
            <w:pPr>
              <w:pStyle w:val="CRCoverPage"/>
              <w:spacing w:after="0"/>
              <w:ind w:left="100"/>
              <w:rPr>
                <w:noProof/>
              </w:rPr>
            </w:pPr>
            <w:r>
              <w:rPr>
                <w:noProof/>
              </w:rPr>
              <w:t>Rel-18</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4070EC"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600085" w14:textId="481DD9E2" w:rsidR="00312AB8" w:rsidRPr="00312AB8" w:rsidRDefault="00312AB8" w:rsidP="00312AB8">
            <w:pPr>
              <w:pStyle w:val="CRCoverPage"/>
              <w:spacing w:after="0"/>
            </w:pPr>
            <w:r w:rsidRPr="00312AB8">
              <w:rPr>
                <w:rFonts w:cs="Arial"/>
                <w:color w:val="000000"/>
              </w:rPr>
              <w:t>This is an alignment/supplement CR to S2-2312060 (CR 4724).</w:t>
            </w:r>
            <w:r w:rsidRPr="00312AB8">
              <w:t xml:space="preserve"> Please see detailed description in </w:t>
            </w:r>
            <w:r w:rsidRPr="00312AB8">
              <w:t>Reason for change</w:t>
            </w:r>
            <w:r w:rsidRPr="00312AB8">
              <w:t xml:space="preserve"> section over there. </w:t>
            </w:r>
          </w:p>
          <w:p w14:paraId="1CF29E6E" w14:textId="77777777" w:rsidR="00312AB8" w:rsidRPr="00312AB8" w:rsidRDefault="00312AB8" w:rsidP="00312AB8">
            <w:pPr>
              <w:pStyle w:val="CRCoverPage"/>
              <w:spacing w:after="0"/>
              <w:rPr>
                <w:rFonts w:cs="Arial"/>
                <w:color w:val="000000"/>
              </w:rPr>
            </w:pPr>
          </w:p>
          <w:p w14:paraId="11372F80" w14:textId="562D3FDC" w:rsidR="00312AB8" w:rsidRPr="00312AB8" w:rsidRDefault="00312AB8" w:rsidP="00312AB8">
            <w:pPr>
              <w:pStyle w:val="CRCoverPage"/>
              <w:spacing w:after="0"/>
              <w:rPr>
                <w:rFonts w:cs="Arial"/>
                <w:color w:val="000000"/>
              </w:rPr>
            </w:pPr>
            <w:r w:rsidRPr="00312AB8">
              <w:rPr>
                <w:rFonts w:cs="Arial"/>
                <w:color w:val="000000"/>
              </w:rPr>
              <w:t xml:space="preserve">This CR proposes to </w:t>
            </w:r>
            <w:r>
              <w:rPr>
                <w:rFonts w:cs="Arial"/>
                <w:color w:val="000000"/>
              </w:rPr>
              <w:t>a</w:t>
            </w:r>
            <w:r w:rsidRPr="00312AB8">
              <w:rPr>
                <w:rFonts w:cs="Arial"/>
                <w:color w:val="000000"/>
              </w:rPr>
              <w:t>dd PCF support for URSP delivery in EPS in 23.502 section 5.2.7.2.2. (PCF profile in NRF)</w:t>
            </w:r>
            <w:r w:rsidRPr="00312AB8">
              <w:rPr>
                <w:rFonts w:cs="Arial"/>
                <w:color w:val="000000"/>
              </w:rPr>
              <w:t>.</w:t>
            </w:r>
            <w:r w:rsidRPr="00312AB8">
              <w:rPr>
                <w:rFonts w:cs="Arial"/>
                <w:color w:val="000000"/>
              </w:rPr>
              <w:t xml:space="preserve"> In addition,</w:t>
            </w:r>
            <w:r>
              <w:rPr>
                <w:rFonts w:cs="Arial"/>
                <w:color w:val="000000"/>
              </w:rPr>
              <w:t xml:space="preserve"> this CR</w:t>
            </w:r>
            <w:r w:rsidRPr="00312AB8">
              <w:rPr>
                <w:rFonts w:cs="Arial"/>
                <w:color w:val="000000"/>
              </w:rPr>
              <w:t xml:space="preserve"> also </w:t>
            </w:r>
            <w:r>
              <w:rPr>
                <w:rFonts w:cs="Arial"/>
                <w:color w:val="000000"/>
              </w:rPr>
              <w:t xml:space="preserve">proposes to </w:t>
            </w:r>
            <w:r w:rsidRPr="00312AB8">
              <w:rPr>
                <w:rFonts w:cs="Arial"/>
                <w:color w:val="000000"/>
              </w:rPr>
              <w:t xml:space="preserve">add (piggyback) PCF support for VPLMN specific rules and URSP rule enforcement. </w:t>
            </w:r>
          </w:p>
          <w:p w14:paraId="3B459E53" w14:textId="77777777" w:rsidR="00267D37" w:rsidRPr="00312AB8" w:rsidRDefault="00267D37" w:rsidP="00267D37">
            <w:pPr>
              <w:pStyle w:val="CRCoverPage"/>
              <w:spacing w:after="0"/>
              <w:rPr>
                <w:lang w:eastAsia="ja-JP"/>
              </w:rPr>
            </w:pPr>
          </w:p>
          <w:p w14:paraId="7900E8CF" w14:textId="380E0CA9" w:rsidR="00267D37" w:rsidRPr="00312AB8" w:rsidRDefault="00267D37" w:rsidP="00267D37">
            <w:pPr>
              <w:pStyle w:val="CRCoverPage"/>
              <w:spacing w:after="0"/>
              <w:rPr>
                <w:lang w:eastAsia="ja-JP"/>
              </w:rPr>
            </w:pPr>
            <w:r w:rsidRPr="00312AB8">
              <w:rPr>
                <w:lang w:eastAsia="ja-JP"/>
              </w:rPr>
              <w:t>As a by product of this NRF update, this paper is also leveraged to allow the PCF to advertise in the NRF</w:t>
            </w:r>
            <w:r w:rsidR="00312AB8" w:rsidRPr="00312AB8">
              <w:rPr>
                <w:lang w:eastAsia="ja-JP"/>
              </w:rPr>
              <w:t>,</w:t>
            </w:r>
            <w:r w:rsidRPr="00312AB8">
              <w:rPr>
                <w:lang w:eastAsia="ja-JP"/>
              </w:rPr>
              <w:t xml:space="preserve"> support for VPLMN specific rules</w:t>
            </w:r>
            <w:r w:rsidR="00312AB8" w:rsidRPr="00312AB8">
              <w:rPr>
                <w:lang w:eastAsia="ja-JP"/>
              </w:rPr>
              <w:t xml:space="preserve"> and</w:t>
            </w:r>
            <w:r w:rsidRPr="00312AB8">
              <w:rPr>
                <w:lang w:eastAsia="ja-JP"/>
              </w:rPr>
              <w:t xml:space="preserve"> </w:t>
            </w:r>
            <w:r w:rsidR="00312AB8" w:rsidRPr="00312AB8">
              <w:rPr>
                <w:lang w:eastAsia="ja-JP"/>
              </w:rPr>
              <w:t xml:space="preserve">support </w:t>
            </w:r>
            <w:r w:rsidRPr="00312AB8">
              <w:rPr>
                <w:lang w:eastAsia="ja-JP"/>
              </w:rPr>
              <w:t>for URSP rule enforcement.</w:t>
            </w:r>
          </w:p>
        </w:tc>
      </w:tr>
      <w:tr w:rsidR="00B73677" w14:paraId="4EEB0870" w14:textId="77777777">
        <w:tc>
          <w:tcPr>
            <w:tcW w:w="2694" w:type="dxa"/>
            <w:gridSpan w:val="2"/>
            <w:tcBorders>
              <w:left w:val="single" w:sz="4" w:space="0" w:color="auto"/>
            </w:tcBorders>
          </w:tcPr>
          <w:p w14:paraId="47F018ED" w14:textId="10AEA74C"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56CF64" w14:textId="77777777" w:rsidR="004070EC" w:rsidRDefault="00B73677" w:rsidP="004070EC">
            <w:pPr>
              <w:pStyle w:val="CRCoverPage"/>
              <w:spacing w:after="0"/>
              <w:ind w:left="100"/>
              <w:rPr>
                <w:noProof/>
              </w:rPr>
            </w:pPr>
            <w:r>
              <w:rPr>
                <w:noProof/>
              </w:rPr>
              <w:t>This CR proposes to</w:t>
            </w:r>
          </w:p>
          <w:p w14:paraId="2573D2D8" w14:textId="3FB6B24C" w:rsidR="00267D37" w:rsidRDefault="00D028AF" w:rsidP="00267D37">
            <w:pPr>
              <w:pStyle w:val="CRCoverPage"/>
              <w:numPr>
                <w:ilvl w:val="0"/>
                <w:numId w:val="6"/>
              </w:numPr>
              <w:spacing w:after="0"/>
              <w:rPr>
                <w:color w:val="000000"/>
              </w:rPr>
            </w:pPr>
            <w:r>
              <w:rPr>
                <w:lang w:eastAsia="ja-JP"/>
              </w:rPr>
              <w:t xml:space="preserve">Add </w:t>
            </w:r>
            <w:r w:rsidR="00CA4BF6">
              <w:rPr>
                <w:lang w:eastAsia="ja-JP"/>
              </w:rPr>
              <w:t xml:space="preserve">PCF </w:t>
            </w:r>
            <w:r w:rsidR="00CA4BF6">
              <w:t>support for URSP delivery in EPS in</w:t>
            </w:r>
            <w:r w:rsidR="00267D37">
              <w:t xml:space="preserve"> its NRF profile</w:t>
            </w:r>
            <w:r w:rsidR="00CA4BF6">
              <w:t xml:space="preserve"> </w:t>
            </w:r>
            <w:r w:rsidR="00267D37">
              <w:t xml:space="preserve">- </w:t>
            </w:r>
            <w:r w:rsidR="009309A4" w:rsidRPr="009309A4">
              <w:t>23.50</w:t>
            </w:r>
            <w:r w:rsidR="00267D37">
              <w:t>2 5.2.7.2.2.</w:t>
            </w:r>
          </w:p>
          <w:p w14:paraId="5EE2E7E5" w14:textId="7D9748C0" w:rsidR="00267D37" w:rsidRDefault="00267D37" w:rsidP="00267D37">
            <w:pPr>
              <w:pStyle w:val="CRCoverPage"/>
              <w:numPr>
                <w:ilvl w:val="0"/>
                <w:numId w:val="6"/>
              </w:numPr>
              <w:spacing w:after="0"/>
              <w:rPr>
                <w:color w:val="000000"/>
              </w:rPr>
            </w:pPr>
            <w:r>
              <w:rPr>
                <w:lang w:eastAsia="ja-JP"/>
              </w:rPr>
              <w:t xml:space="preserve">Add PCF </w:t>
            </w:r>
            <w:r>
              <w:t xml:space="preserve">support for </w:t>
            </w:r>
            <w:r w:rsidRPr="00267D37">
              <w:t>VPLMN specific rules</w:t>
            </w:r>
            <w:r>
              <w:t xml:space="preserve"> in its NRF profile - </w:t>
            </w:r>
            <w:r w:rsidRPr="009309A4">
              <w:t>23.50</w:t>
            </w:r>
            <w:r>
              <w:t>2 5.2.7.2.2</w:t>
            </w:r>
          </w:p>
          <w:p w14:paraId="4D459B85" w14:textId="0AFBFE7A" w:rsidR="00B73677" w:rsidRPr="00267D37" w:rsidRDefault="00267D37" w:rsidP="00267D37">
            <w:pPr>
              <w:pStyle w:val="CRCoverPage"/>
              <w:numPr>
                <w:ilvl w:val="0"/>
                <w:numId w:val="6"/>
              </w:numPr>
              <w:spacing w:after="0"/>
              <w:rPr>
                <w:color w:val="000000"/>
              </w:rPr>
            </w:pPr>
            <w:r>
              <w:rPr>
                <w:lang w:eastAsia="ja-JP"/>
              </w:rPr>
              <w:t xml:space="preserve">Add PCF </w:t>
            </w:r>
            <w:r>
              <w:t xml:space="preserve">support for </w:t>
            </w:r>
            <w:r w:rsidRPr="00267D37">
              <w:t>URSP rule enforcement</w:t>
            </w:r>
            <w:r>
              <w:t xml:space="preserve"> in its NRF profile - </w:t>
            </w:r>
            <w:r w:rsidRPr="009309A4">
              <w:t>23.50</w:t>
            </w:r>
            <w:r>
              <w:t>2 5.2.7.2.2</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D7A9E3" w14:textId="77777777" w:rsidR="00736511" w:rsidRDefault="00267D37" w:rsidP="00B73677">
            <w:pPr>
              <w:pStyle w:val="CRCoverPage"/>
              <w:spacing w:after="0"/>
              <w:ind w:left="100"/>
            </w:pPr>
            <w:r>
              <w:t>Discovery of PCF that can support</w:t>
            </w:r>
            <w:r w:rsidR="00CA4BF6">
              <w:t xml:space="preserve"> </w:t>
            </w:r>
            <w:r>
              <w:t xml:space="preserve">URSP delivery in EPS </w:t>
            </w:r>
            <w:r w:rsidR="00CA4BF6">
              <w:t>may not work properly.</w:t>
            </w:r>
            <w:r>
              <w:t xml:space="preserve"> </w:t>
            </w:r>
          </w:p>
          <w:p w14:paraId="3587527D" w14:textId="77777777" w:rsidR="00736511" w:rsidRDefault="00267D37" w:rsidP="00B73677">
            <w:pPr>
              <w:pStyle w:val="CRCoverPage"/>
              <w:spacing w:after="0"/>
              <w:ind w:left="100"/>
            </w:pPr>
            <w:r>
              <w:t xml:space="preserve">Discovery of PCF that can support </w:t>
            </w:r>
            <w:r w:rsidRPr="00267D37">
              <w:t>VPLMN specific rules</w:t>
            </w:r>
            <w:r>
              <w:t xml:space="preserve"> may not work properly. </w:t>
            </w:r>
          </w:p>
          <w:p w14:paraId="7D332F14" w14:textId="3E9D59B5" w:rsidR="00B73677" w:rsidRDefault="00267D37" w:rsidP="00B73677">
            <w:pPr>
              <w:pStyle w:val="CRCoverPage"/>
              <w:spacing w:after="0"/>
              <w:ind w:left="100"/>
              <w:rPr>
                <w:noProof/>
              </w:rPr>
            </w:pPr>
            <w:r>
              <w:t xml:space="preserve">Discovery of PCF that can support </w:t>
            </w:r>
            <w:r w:rsidRPr="00267D37">
              <w:t>URSP rule enforcement</w:t>
            </w:r>
            <w:r>
              <w:t xml:space="preserve"> may not work properly.</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6547A7F1" w:rsidR="00B73677" w:rsidRDefault="007B236D" w:rsidP="00B73677">
            <w:pPr>
              <w:pStyle w:val="CRCoverPage"/>
              <w:spacing w:after="0"/>
              <w:ind w:left="100"/>
              <w:rPr>
                <w:noProof/>
                <w:lang w:eastAsia="ja-JP"/>
              </w:rPr>
            </w:pPr>
            <w:r w:rsidRPr="007B236D">
              <w:rPr>
                <w:noProof/>
                <w:lang w:eastAsia="ja-JP"/>
              </w:rPr>
              <w:t>5.2.7.2.2</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45BEEF73" w14:textId="03642BF6" w:rsidR="00424C32" w:rsidRDefault="00424C32" w:rsidP="00424C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11247565"/>
      <w:bookmarkStart w:id="3" w:name="_Toc27044704"/>
      <w:bookmarkStart w:id="4" w:name="_Toc36033746"/>
      <w:bookmarkStart w:id="5" w:name="_Toc45131892"/>
      <w:bookmarkStart w:id="6" w:name="_Toc49776177"/>
      <w:bookmarkStart w:id="7" w:name="_Toc51747097"/>
      <w:bookmarkStart w:id="8" w:name="_Toc66360661"/>
      <w:bookmarkStart w:id="9" w:name="_Toc68105166"/>
      <w:bookmarkStart w:id="10" w:name="_Toc74755796"/>
      <w:bookmarkStart w:id="11" w:name="_Toc90643099"/>
      <w:bookmarkStart w:id="12" w:name="_Toc28013303"/>
      <w:bookmarkStart w:id="13" w:name="_Toc36040058"/>
      <w:bookmarkStart w:id="14" w:name="_Toc44692671"/>
      <w:bookmarkStart w:id="15" w:name="_Toc45134132"/>
      <w:bookmarkStart w:id="16" w:name="_Toc49607196"/>
      <w:bookmarkStart w:id="17" w:name="_Toc51763168"/>
      <w:bookmarkStart w:id="18" w:name="_Toc58850063"/>
      <w:bookmarkStart w:id="19" w:name="_Toc59018443"/>
      <w:bookmarkStart w:id="20" w:name="_Toc68169449"/>
      <w:bookmarkStart w:id="21" w:name="_Toc97203103"/>
      <w:bookmarkStart w:id="22"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End w:id="2"/>
      <w:bookmarkEnd w:id="3"/>
      <w:bookmarkEnd w:id="4"/>
      <w:bookmarkEnd w:id="5"/>
      <w:bookmarkEnd w:id="6"/>
      <w:bookmarkEnd w:id="7"/>
      <w:bookmarkEnd w:id="8"/>
      <w:bookmarkEnd w:id="9"/>
      <w:bookmarkEnd w:id="10"/>
      <w:bookmarkEnd w:id="11"/>
    </w:p>
    <w:p w14:paraId="3D244E85" w14:textId="77777777" w:rsidR="007B236D" w:rsidRPr="00140E21" w:rsidRDefault="007B236D" w:rsidP="007B236D">
      <w:pPr>
        <w:pStyle w:val="Heading5"/>
        <w:rPr>
          <w:lang w:eastAsia="zh-CN"/>
        </w:rPr>
      </w:pPr>
      <w:bookmarkStart w:id="23" w:name="_Toc145940364"/>
      <w:r w:rsidRPr="00140E21">
        <w:rPr>
          <w:lang w:eastAsia="zh-CN"/>
        </w:rPr>
        <w:t>5.2.7.2.2</w:t>
      </w:r>
      <w:r w:rsidRPr="00140E21">
        <w:rPr>
          <w:lang w:eastAsia="zh-CN"/>
        </w:rPr>
        <w:tab/>
        <w:t>Nnrf_NFManagement_NFRegister service operation</w:t>
      </w:r>
      <w:bookmarkEnd w:id="23"/>
    </w:p>
    <w:p w14:paraId="34E50E32" w14:textId="77777777" w:rsidR="007B236D" w:rsidRPr="00140E21" w:rsidRDefault="007B236D" w:rsidP="007B236D">
      <w:pPr>
        <w:rPr>
          <w:lang w:eastAsia="zh-CN"/>
        </w:rPr>
      </w:pPr>
      <w:r w:rsidRPr="00140E21">
        <w:rPr>
          <w:b/>
          <w:lang w:eastAsia="zh-CN"/>
        </w:rPr>
        <w:t xml:space="preserve">Service Operation name: </w:t>
      </w:r>
      <w:r w:rsidRPr="00140E21">
        <w:rPr>
          <w:lang w:eastAsia="zh-CN"/>
        </w:rPr>
        <w:t>Nnrf_NFManagement_NFRegister.</w:t>
      </w:r>
    </w:p>
    <w:p w14:paraId="525E71C0" w14:textId="77777777" w:rsidR="007B236D" w:rsidRPr="00140E21" w:rsidRDefault="007B236D" w:rsidP="007B236D">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0C3EA793" w14:textId="77777777" w:rsidR="007B236D" w:rsidRPr="00140E21" w:rsidRDefault="007B236D" w:rsidP="007B236D">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5AAF5731" w14:textId="77777777" w:rsidR="007B236D" w:rsidRPr="00140E21" w:rsidRDefault="007B236D" w:rsidP="007B236D">
      <w:pPr>
        <w:pStyle w:val="NO"/>
      </w:pPr>
      <w:r w:rsidRPr="00140E21">
        <w:t>NOTE 1:</w:t>
      </w:r>
      <w:r w:rsidRPr="00140E21">
        <w:tab/>
        <w:t>for the UPF, the addressing information within the NF profile corresponds to the N4 interface.</w:t>
      </w:r>
    </w:p>
    <w:p w14:paraId="13B0D3C3" w14:textId="77777777" w:rsidR="007B236D" w:rsidRPr="00140E21" w:rsidRDefault="007B236D" w:rsidP="007B236D">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01B894F8" w14:textId="77777777" w:rsidR="007B236D" w:rsidRPr="00140E21" w:rsidRDefault="007B236D" w:rsidP="007B236D">
      <w:pPr>
        <w:rPr>
          <w:b/>
        </w:rPr>
      </w:pPr>
      <w:r w:rsidRPr="00140E21">
        <w:rPr>
          <w:b/>
        </w:rPr>
        <w:t>Inputs, Optional:</w:t>
      </w:r>
    </w:p>
    <w:p w14:paraId="21379941" w14:textId="77777777" w:rsidR="007B236D" w:rsidRPr="00140E21" w:rsidRDefault="007B236D" w:rsidP="007B236D">
      <w:pPr>
        <w:pStyle w:val="B10"/>
      </w:pPr>
      <w:r w:rsidRPr="00140E21">
        <w:t>-</w:t>
      </w:r>
      <w:r w:rsidRPr="00140E21">
        <w:tab/>
        <w:t>If the consumer NF stores Data Set(s) (e.g. UDR): Range(s) of SUPIs, range(s) of GPSIs, range(s) of external group identifiers, Data Set Identifier(s).</w:t>
      </w:r>
    </w:p>
    <w:p w14:paraId="6CFF1E11" w14:textId="77777777" w:rsidR="007B236D" w:rsidRDefault="007B236D" w:rsidP="007B236D">
      <w:pPr>
        <w:pStyle w:val="B10"/>
      </w:pPr>
      <w:r>
        <w:t>-</w:t>
      </w:r>
      <w:r>
        <w:tab/>
        <w:t>If the consumer is BSF: Range(s) of SUPIs, range(s) of GPSIs, Range(s) of (UE) IPv4 addresses or Range(s) of (UE) IPv6 prefixes, IP domain list as described in clause 6.1.6.2.21 of TS 29.510 [37], Range(s) of SUPIs, range(s) of GPSIs.</w:t>
      </w:r>
    </w:p>
    <w:p w14:paraId="12315FA6" w14:textId="77777777" w:rsidR="007B236D" w:rsidRPr="00140E21" w:rsidRDefault="007B236D" w:rsidP="007B236D">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0B2F2552" w14:textId="77777777" w:rsidR="007B236D" w:rsidRPr="00140E21" w:rsidRDefault="007B236D" w:rsidP="007B236D">
      <w:pPr>
        <w:pStyle w:val="B10"/>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2AB76F3E" w14:textId="77777777" w:rsidR="007B236D" w:rsidRDefault="007B236D" w:rsidP="007B236D">
      <w:pPr>
        <w:pStyle w:val="B10"/>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5A3356B1" w14:textId="77777777" w:rsidR="007B236D" w:rsidRDefault="007B236D" w:rsidP="007B236D">
      <w:pPr>
        <w:pStyle w:val="B10"/>
      </w:pPr>
      <w:r>
        <w:t>-</w:t>
      </w:r>
      <w:r>
        <w:tab/>
        <w:t>For NSSAAF, Home Network Identifier in the form of a realm e.g. in the case of access to an SNPN using credentials owned by CH with AAA Server or in the case of SNPN Onboarding using credentials from a DCS with AAA Server.</w:t>
      </w:r>
    </w:p>
    <w:p w14:paraId="7E91B4D7" w14:textId="77777777" w:rsidR="007B236D" w:rsidRPr="00140E21" w:rsidRDefault="007B236D" w:rsidP="007B236D">
      <w:pPr>
        <w:pStyle w:val="B10"/>
      </w:pPr>
      <w:r w:rsidRPr="00140E21">
        <w:t>-</w:t>
      </w:r>
      <w:r w:rsidRPr="00140E21">
        <w:tab/>
        <w:t>If the consumer is AMF, it includes list of GUAMI(s). In addition, AMF may include list of GUAMI(s) for which it can serve as backup for failure/maintenance.</w:t>
      </w:r>
    </w:p>
    <w:p w14:paraId="36D39591" w14:textId="77777777" w:rsidR="007B236D" w:rsidRPr="00140E21" w:rsidRDefault="007B236D" w:rsidP="007B236D">
      <w:pPr>
        <w:pStyle w:val="B10"/>
      </w:pPr>
      <w:r w:rsidRPr="00140E21">
        <w:t>-</w:t>
      </w:r>
      <w:r w:rsidRPr="00140E21">
        <w:tab/>
        <w:t>If the consumer is CHF, it may include Range(s) of SUPIs, Range(s) of GPSIs, or Range(s) of PLMNs as defined in TS</w:t>
      </w:r>
      <w:r>
        <w:t> </w:t>
      </w:r>
      <w:r w:rsidRPr="00140E21">
        <w:t>32.290</w:t>
      </w:r>
      <w:r>
        <w:t> </w:t>
      </w:r>
      <w:r w:rsidRPr="00140E21">
        <w:t>[42].</w:t>
      </w:r>
    </w:p>
    <w:p w14:paraId="6E1DA015" w14:textId="77777777" w:rsidR="007B236D" w:rsidRDefault="007B236D" w:rsidP="007B236D">
      <w:pPr>
        <w:pStyle w:val="B10"/>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01933F9E" w14:textId="77777777" w:rsidR="007B236D" w:rsidRPr="00140E21" w:rsidRDefault="007B236D" w:rsidP="007B236D">
      <w:pPr>
        <w:pStyle w:val="B10"/>
      </w:pPr>
      <w:r w:rsidRPr="00140E21">
        <w:t>-</w:t>
      </w:r>
      <w:r w:rsidRPr="00140E21">
        <w:tab/>
        <w:t>If the consumer is P-CSCF, the P-CSCF IP address(es) to be provided to the UE by SMF.</w:t>
      </w:r>
    </w:p>
    <w:p w14:paraId="08FC38CA" w14:textId="77777777" w:rsidR="007B236D" w:rsidRPr="00140E21" w:rsidRDefault="007B236D" w:rsidP="007B236D">
      <w:pPr>
        <w:pStyle w:val="B10"/>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4F1B4D30" w14:textId="77777777" w:rsidR="007B236D" w:rsidRPr="00140E21" w:rsidRDefault="007B236D" w:rsidP="007B236D">
      <w:pPr>
        <w:pStyle w:val="B10"/>
      </w:pPr>
      <w:r w:rsidRPr="00140E21">
        <w:t>-</w:t>
      </w:r>
      <w:r w:rsidRPr="00140E21">
        <w:tab/>
        <w:t>For the UPF Management: UPF Provisioning Information as defined in clause 4.17.6.</w:t>
      </w:r>
    </w:p>
    <w:p w14:paraId="656D0B6E" w14:textId="77777777" w:rsidR="007B236D" w:rsidRPr="00140E21" w:rsidRDefault="007B236D" w:rsidP="007B236D">
      <w:pPr>
        <w:pStyle w:val="B10"/>
      </w:pPr>
      <w:r w:rsidRPr="00140E21">
        <w:t>-</w:t>
      </w:r>
      <w:r w:rsidRPr="00140E21">
        <w:tab/>
        <w:t>S-NSSAI(s) and the associated NSI ID(s) (if available).</w:t>
      </w:r>
    </w:p>
    <w:p w14:paraId="235C6D27" w14:textId="77777777" w:rsidR="007B236D" w:rsidRDefault="007B236D" w:rsidP="007B236D">
      <w:pPr>
        <w:pStyle w:val="B10"/>
      </w:pPr>
      <w:r>
        <w:t>-</w:t>
      </w:r>
      <w:r>
        <w:tab/>
        <w:t>DNN(s) if the consumer is PCF or BSF. DNN(s) per S-NSSAI if the consumer is SMF, UPF or TSCTSF.</w:t>
      </w:r>
    </w:p>
    <w:p w14:paraId="2BD4441D" w14:textId="77777777" w:rsidR="007B236D" w:rsidRDefault="007B236D" w:rsidP="007B236D">
      <w:pPr>
        <w:pStyle w:val="B10"/>
      </w:pPr>
      <w:r>
        <w:t>-</w:t>
      </w:r>
      <w:r>
        <w:tab/>
        <w:t xml:space="preserve">If the consumer is a trusted AF it may include one or multiple combination(s) of S-NSSAI and DNN corresponding to the AF. In addition, it may include supported Application Id(s), Event ID(s) and Internal-Group </w:t>
      </w:r>
      <w:r>
        <w:lastRenderedPageBreak/>
        <w:t>Identifier. It may include an indication whether it supports mapping between UE IP address (IPv4 address or IPv6 prefix) and UE ID (i.e. SUPI).</w:t>
      </w:r>
    </w:p>
    <w:p w14:paraId="0945E94D" w14:textId="77777777" w:rsidR="007B236D" w:rsidRPr="00140E21" w:rsidRDefault="007B236D" w:rsidP="007B236D">
      <w:pPr>
        <w:pStyle w:val="B10"/>
      </w:pPr>
      <w:r w:rsidRPr="00140E21">
        <w:t>-</w:t>
      </w:r>
      <w:r w:rsidRPr="00140E21">
        <w:tab/>
        <w:t>Information about the location of the NF consumer (operator specific information, e.g. geographical location, data centre).</w:t>
      </w:r>
    </w:p>
    <w:p w14:paraId="5A13DD80" w14:textId="77777777" w:rsidR="007B236D" w:rsidRPr="00140E21" w:rsidRDefault="007B236D" w:rsidP="007B236D">
      <w:pPr>
        <w:pStyle w:val="B10"/>
      </w:pPr>
      <w:r w:rsidRPr="00140E21">
        <w:t>-</w:t>
      </w:r>
      <w:r w:rsidRPr="00140E21">
        <w:tab/>
        <w:t>TAI(s).</w:t>
      </w:r>
    </w:p>
    <w:p w14:paraId="47256FFC" w14:textId="77777777" w:rsidR="007B236D" w:rsidRPr="00140E21" w:rsidRDefault="007B236D" w:rsidP="007B236D">
      <w:pPr>
        <w:pStyle w:val="B10"/>
      </w:pPr>
      <w:r w:rsidRPr="00140E21">
        <w:t>-</w:t>
      </w:r>
      <w:r w:rsidRPr="00140E21">
        <w:tab/>
        <w:t>NF Set ID.</w:t>
      </w:r>
    </w:p>
    <w:p w14:paraId="0245F363" w14:textId="77777777" w:rsidR="007B236D" w:rsidRPr="00140E21" w:rsidRDefault="007B236D" w:rsidP="007B236D">
      <w:pPr>
        <w:pStyle w:val="B10"/>
      </w:pPr>
      <w:r w:rsidRPr="00140E21">
        <w:t>-</w:t>
      </w:r>
      <w:r w:rsidRPr="00140E21">
        <w:tab/>
        <w:t>NF Service Set ID.</w:t>
      </w:r>
    </w:p>
    <w:p w14:paraId="5096D277" w14:textId="77777777" w:rsidR="007B236D" w:rsidRPr="00140E21" w:rsidRDefault="007B236D" w:rsidP="007B236D">
      <w:pPr>
        <w:pStyle w:val="B10"/>
      </w:pPr>
      <w:r w:rsidRPr="00140E21">
        <w:t>-</w:t>
      </w:r>
      <w:r w:rsidRPr="00140E21">
        <w:tab/>
        <w:t>If the consumer is PCF or SMF, it includes the MA PDU Session capability to indicate if the NF instance supports MA PDU session or not.</w:t>
      </w:r>
    </w:p>
    <w:p w14:paraId="4514ED3C" w14:textId="77777777" w:rsidR="007B236D" w:rsidRDefault="007B236D" w:rsidP="007B236D">
      <w:pPr>
        <w:pStyle w:val="B10"/>
      </w:pPr>
      <w:r>
        <w:t>-</w:t>
      </w:r>
      <w:r>
        <w:tab/>
        <w:t>If the consumer is PCF, it includes the DNN replacement capability to indicate if the NF instance supports DNN replacement or not.</w:t>
      </w:r>
    </w:p>
    <w:p w14:paraId="4EDDE4A6" w14:textId="77777777" w:rsidR="007B236D" w:rsidRDefault="007B236D" w:rsidP="007B236D">
      <w:pPr>
        <w:pStyle w:val="B10"/>
      </w:pPr>
      <w:r>
        <w:t>-</w:t>
      </w:r>
      <w:r>
        <w:tab/>
        <w:t>If the consumer is PCF or SMF, it includes the slice replacement capability to indicate if the NF instance supports slice replacement or not.</w:t>
      </w:r>
    </w:p>
    <w:p w14:paraId="31998394" w14:textId="77777777" w:rsidR="007B236D" w:rsidRDefault="007B236D" w:rsidP="007B236D">
      <w:pPr>
        <w:pStyle w:val="B10"/>
      </w:pPr>
      <w:r>
        <w:t>-</w:t>
      </w:r>
      <w:r>
        <w:tab/>
        <w:t>If the consumer is PCF, it may include the 5G ProSe Capability as specified in TS 23.304 [77].</w:t>
      </w:r>
    </w:p>
    <w:p w14:paraId="6959A559" w14:textId="77777777" w:rsidR="007B236D" w:rsidRDefault="007B236D" w:rsidP="007B236D">
      <w:pPr>
        <w:pStyle w:val="B10"/>
      </w:pPr>
      <w:r>
        <w:t>-</w:t>
      </w:r>
      <w:r>
        <w:tab/>
        <w:t>If the consumer is PCF, it may include the V2X capability as specified in TS 23.287 [73].</w:t>
      </w:r>
    </w:p>
    <w:p w14:paraId="2F292658" w14:textId="0D8827DE" w:rsidR="007B236D" w:rsidRDefault="007B236D" w:rsidP="007B236D">
      <w:pPr>
        <w:pStyle w:val="B10"/>
        <w:rPr>
          <w:ins w:id="24" w:author="Oracle85" w:date="2023-10-27T20:07:00Z"/>
        </w:rPr>
      </w:pPr>
      <w:r>
        <w:t>-</w:t>
      </w:r>
      <w:r>
        <w:tab/>
        <w:t>If the consumer is PCF, it may include the A2X capability as specified in TS 23.256 [80].</w:t>
      </w:r>
    </w:p>
    <w:p w14:paraId="3B6E285F" w14:textId="2ED493DF" w:rsidR="007B236D" w:rsidRDefault="00267D37" w:rsidP="007B236D">
      <w:pPr>
        <w:pStyle w:val="B10"/>
        <w:rPr>
          <w:ins w:id="25" w:author="Oracle85" w:date="2023-10-27T20:11:00Z"/>
        </w:rPr>
      </w:pPr>
      <w:ins w:id="26" w:author="Oracle85" w:date="2023-10-27T20:13:00Z">
        <w:r>
          <w:t>-</w:t>
        </w:r>
        <w:r>
          <w:tab/>
        </w:r>
      </w:ins>
      <w:ins w:id="27" w:author="Oracle85" w:date="2023-10-27T20:07:00Z">
        <w:r w:rsidR="007B236D" w:rsidRPr="007B236D">
          <w:t>If the consumer is PCF, it may include the indication of PCF support of URSP delivery in EPS</w:t>
        </w:r>
        <w:r w:rsidR="007B236D">
          <w:t>.</w:t>
        </w:r>
      </w:ins>
    </w:p>
    <w:p w14:paraId="7579271D" w14:textId="165DEAB8" w:rsidR="00267D37" w:rsidRDefault="00267D37" w:rsidP="007B236D">
      <w:pPr>
        <w:pStyle w:val="B10"/>
        <w:rPr>
          <w:ins w:id="28" w:author="Oracle85" w:date="2023-10-27T20:11:00Z"/>
        </w:rPr>
      </w:pPr>
      <w:ins w:id="29" w:author="Oracle85" w:date="2023-10-27T20:13:00Z">
        <w:r>
          <w:t>-</w:t>
        </w:r>
        <w:r>
          <w:tab/>
        </w:r>
      </w:ins>
      <w:ins w:id="30" w:author="Oracle85" w:date="2023-10-27T20:11:00Z">
        <w:r w:rsidRPr="007B236D">
          <w:t>If the consumer is PCF, it may include the indication of PCF</w:t>
        </w:r>
        <w:r>
          <w:t xml:space="preserve"> support of VPLMN specific rules</w:t>
        </w:r>
      </w:ins>
      <w:ins w:id="31" w:author="Oracle85" w:date="2023-10-27T20:12:00Z">
        <w:r>
          <w:t>.</w:t>
        </w:r>
      </w:ins>
    </w:p>
    <w:p w14:paraId="38DEC37D" w14:textId="3C7AB516" w:rsidR="00267D37" w:rsidRDefault="00267D37" w:rsidP="007B236D">
      <w:pPr>
        <w:pStyle w:val="B10"/>
      </w:pPr>
      <w:ins w:id="32" w:author="Oracle85" w:date="2023-10-27T20:13:00Z">
        <w:r>
          <w:t>-</w:t>
        </w:r>
        <w:r>
          <w:tab/>
        </w:r>
        <w:r w:rsidRPr="007B236D">
          <w:t>If the consumer is PCF, it may include the indication of PCF</w:t>
        </w:r>
        <w:r>
          <w:t xml:space="preserve"> support of </w:t>
        </w:r>
      </w:ins>
      <w:ins w:id="33" w:author="Oracle85" w:date="2023-10-27T20:11:00Z">
        <w:r>
          <w:t>URSP rule enforcement</w:t>
        </w:r>
      </w:ins>
      <w:ins w:id="34" w:author="Oracle85" w:date="2023-10-27T20:14:00Z">
        <w:r>
          <w:t>.</w:t>
        </w:r>
      </w:ins>
    </w:p>
    <w:p w14:paraId="58B0BDBB" w14:textId="77777777" w:rsidR="007B236D" w:rsidRDefault="007B236D" w:rsidP="007B236D">
      <w:pPr>
        <w:pStyle w:val="B10"/>
      </w:pPr>
      <w:r w:rsidRPr="00140E21">
        <w:t>-</w:t>
      </w:r>
      <w:r w:rsidRPr="00140E21">
        <w:tab/>
        <w:t>If the consumer is NWDAF, it</w:t>
      </w:r>
      <w:r>
        <w:t xml:space="preserve"> may</w:t>
      </w:r>
      <w:r w:rsidRPr="00140E21">
        <w:t xml:space="preserve"> include</w:t>
      </w:r>
      <w:r>
        <w:t>:</w:t>
      </w:r>
    </w:p>
    <w:p w14:paraId="0F6B9EE1" w14:textId="77777777" w:rsidR="007B236D" w:rsidRDefault="007B236D" w:rsidP="007B236D">
      <w:pPr>
        <w:pStyle w:val="B2"/>
      </w:pPr>
      <w:r>
        <w:t>-</w:t>
      </w:r>
      <w:r>
        <w:tab/>
      </w:r>
      <w:r w:rsidRPr="00140E21">
        <w:t>Analytics ID(s)</w:t>
      </w:r>
      <w:r>
        <w:t xml:space="preserve"> (possibly per service).</w:t>
      </w:r>
    </w:p>
    <w:p w14:paraId="2EBADF74" w14:textId="77777777" w:rsidR="007B236D" w:rsidRDefault="007B236D" w:rsidP="007B236D">
      <w:pPr>
        <w:pStyle w:val="B2"/>
      </w:pPr>
      <w:r>
        <w:t>-</w:t>
      </w:r>
      <w:r>
        <w:tab/>
      </w:r>
      <w:r w:rsidRPr="00140E21">
        <w:t>NWDAF Serving Area information</w:t>
      </w:r>
      <w:r>
        <w:t xml:space="preserve"> and Supported Analytics Delay per Analytics ID(s) (if available)</w:t>
      </w:r>
      <w:r w:rsidRPr="00140E21">
        <w:t>.</w:t>
      </w:r>
    </w:p>
    <w:p w14:paraId="521B2414" w14:textId="77777777" w:rsidR="007B236D" w:rsidRDefault="007B236D" w:rsidP="007B236D">
      <w:pPr>
        <w:pStyle w:val="B2"/>
      </w:pPr>
      <w:r>
        <w:t>-</w:t>
      </w:r>
      <w:r>
        <w:tab/>
        <w:t>Analytics aggregation capability and/ or Analytics metadata provisioning capability if such capability is provided by the NWDAF.</w:t>
      </w:r>
    </w:p>
    <w:p w14:paraId="76440348" w14:textId="77777777" w:rsidR="007B236D" w:rsidRDefault="007B236D" w:rsidP="007B236D">
      <w:pPr>
        <w:pStyle w:val="B2"/>
      </w:pPr>
      <w:r>
        <w:t>-</w:t>
      </w:r>
      <w:r>
        <w:tab/>
        <w:t>Roaming exchange capability if such capability is provided by NWDAF.</w:t>
      </w:r>
    </w:p>
    <w:p w14:paraId="2A3ED034" w14:textId="77777777" w:rsidR="007B236D" w:rsidRDefault="007B236D" w:rsidP="007B236D">
      <w:pPr>
        <w:pStyle w:val="B2"/>
      </w:pPr>
      <w:r>
        <w:t>-</w:t>
      </w:r>
      <w: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46C615DC" w14:textId="77777777" w:rsidR="007B236D" w:rsidRDefault="007B236D" w:rsidP="007B236D">
      <w:pPr>
        <w:pStyle w:val="B2"/>
      </w:pPr>
      <w:r>
        <w:t>-</w:t>
      </w:r>
      <w:r>
        <w:tab/>
        <w:t>If the consumer is NWDAF containing MTLF with Federated Learning (FL) capability, it includes FL capability information per analytics ID containing FL capability type (i.e. FL client, FL server, if available) and Time interval supporting FL, if available (see clause 5.2 of TS 23.288 [50]).</w:t>
      </w:r>
    </w:p>
    <w:p w14:paraId="384170E3" w14:textId="77777777" w:rsidR="007B236D" w:rsidRDefault="007B236D" w:rsidP="007B236D">
      <w:pPr>
        <w:pStyle w:val="B2"/>
      </w:pPr>
      <w:r>
        <w:t>-</w:t>
      </w:r>
      <w:r>
        <w:tab/>
        <w:t>If the consumer is NWDAF containing MTLF with ML Model Accuracy checking capability, it includes ML Model Accuracy checking capability for ML model accuracy monitoring (see clause 5.2 of TS 23.288 [50]).</w:t>
      </w:r>
    </w:p>
    <w:p w14:paraId="419497BF" w14:textId="77777777" w:rsidR="007B236D" w:rsidRDefault="007B236D" w:rsidP="007B236D">
      <w:pPr>
        <w:pStyle w:val="B2"/>
      </w:pPr>
      <w:r>
        <w:t>-</w:t>
      </w:r>
      <w:r>
        <w:tab/>
        <w:t>If the consumer is NWDAF containing AnLF with Analytics Accuracy checking capability, it includes Analytics Accuracy checking capability for Analytics Accuracy Monitoring (see clause 5.2 of TS 23.288 [50]).</w:t>
      </w:r>
    </w:p>
    <w:p w14:paraId="7C8E47B6" w14:textId="77777777" w:rsidR="007B236D" w:rsidRDefault="007B236D" w:rsidP="007B236D">
      <w:pPr>
        <w:pStyle w:val="B2"/>
      </w:pPr>
      <w:r>
        <w:t>-</w:t>
      </w:r>
      <w:r>
        <w:tab/>
        <w:t>It may also include NF Set ID and NF Type of the NF data sources, if data management service is available.</w:t>
      </w:r>
    </w:p>
    <w:p w14:paraId="7961FC56" w14:textId="77777777" w:rsidR="007B236D" w:rsidRPr="00140E21" w:rsidRDefault="007B236D" w:rsidP="007B236D">
      <w:pPr>
        <w:pStyle w:val="B10"/>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3F1A6CBF" w14:textId="77777777" w:rsidR="007B236D" w:rsidRDefault="007B236D" w:rsidP="007B236D">
      <w:pPr>
        <w:pStyle w:val="B10"/>
      </w:pPr>
      <w:r>
        <w:t>-</w:t>
      </w:r>
      <w:r>
        <w:tab/>
        <w:t>If the consumer is ADRF, it may include:</w:t>
      </w:r>
    </w:p>
    <w:p w14:paraId="73CABED0" w14:textId="77777777" w:rsidR="007B236D" w:rsidRDefault="007B236D" w:rsidP="007B236D">
      <w:pPr>
        <w:pStyle w:val="B2"/>
      </w:pPr>
      <w:r>
        <w:t>-</w:t>
      </w:r>
      <w:r>
        <w:tab/>
        <w:t>Data and analytics storage and retrieval capability if available.</w:t>
      </w:r>
    </w:p>
    <w:p w14:paraId="44073330" w14:textId="77777777" w:rsidR="007B236D" w:rsidRDefault="007B236D" w:rsidP="007B236D">
      <w:pPr>
        <w:pStyle w:val="B2"/>
      </w:pPr>
      <w:r>
        <w:lastRenderedPageBreak/>
        <w:t>-</w:t>
      </w:r>
      <w:r>
        <w:tab/>
        <w:t>ML model storage and retrieval capability if available.</w:t>
      </w:r>
    </w:p>
    <w:p w14:paraId="63439B91" w14:textId="77777777" w:rsidR="007B236D" w:rsidRDefault="007B236D" w:rsidP="007B236D">
      <w:pPr>
        <w:pStyle w:val="B10"/>
      </w:pPr>
      <w:r>
        <w:tab/>
        <w:t>Details about ADRF specific information are described in clause 6.3.20 of TS 23.501 [2].</w:t>
      </w:r>
    </w:p>
    <w:p w14:paraId="33B3EF6E" w14:textId="77777777" w:rsidR="007B236D" w:rsidRDefault="007B236D" w:rsidP="007B236D">
      <w:pPr>
        <w:pStyle w:val="B10"/>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18F51C11" w14:textId="77777777" w:rsidR="007B236D" w:rsidRDefault="007B236D" w:rsidP="007B236D">
      <w:pPr>
        <w:pStyle w:val="B10"/>
      </w:pPr>
      <w:r>
        <w:t>-</w:t>
      </w:r>
      <w: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0E426822" w14:textId="77777777" w:rsidR="007B236D" w:rsidRDefault="007B236D" w:rsidP="007B236D">
      <w:pPr>
        <w:pStyle w:val="B10"/>
      </w:pPr>
      <w:r>
        <w:t>-</w:t>
      </w:r>
      <w:r>
        <w:tab/>
        <w:t>Notification endpoint for default subscription for each type of notification that the NF is interested in receiving.</w:t>
      </w:r>
    </w:p>
    <w:p w14:paraId="24A19D6C" w14:textId="77777777" w:rsidR="007B236D" w:rsidRDefault="007B236D" w:rsidP="007B236D">
      <w:pPr>
        <w:pStyle w:val="B10"/>
      </w:pPr>
      <w:r>
        <w:t>-</w:t>
      </w:r>
      <w:r>
        <w:tab/>
        <w:t>Endpoint Address(es) of instance(s) of supported service(s).</w:t>
      </w:r>
    </w:p>
    <w:p w14:paraId="6720ED22" w14:textId="77777777" w:rsidR="007B236D" w:rsidRDefault="007B236D" w:rsidP="007B236D">
      <w:pPr>
        <w:pStyle w:val="B10"/>
      </w:pPr>
      <w:r>
        <w:t>-</w:t>
      </w:r>
      <w:r>
        <w:tab/>
        <w:t>NF capacity information.</w:t>
      </w:r>
    </w:p>
    <w:p w14:paraId="75361454" w14:textId="77777777" w:rsidR="007B236D" w:rsidRDefault="007B236D" w:rsidP="007B236D">
      <w:pPr>
        <w:pStyle w:val="B10"/>
      </w:pPr>
      <w:r>
        <w:t>-</w:t>
      </w:r>
      <w:r>
        <w:tab/>
        <w:t>NF priority information.</w:t>
      </w:r>
    </w:p>
    <w:p w14:paraId="36B6D8B2" w14:textId="77777777" w:rsidR="007B236D" w:rsidRDefault="007B236D" w:rsidP="007B236D">
      <w:pPr>
        <w:pStyle w:val="B10"/>
      </w:pPr>
      <w:r>
        <w:t>-</w:t>
      </w:r>
      <w:r>
        <w:tab/>
        <w:t>If consumer is NF, SCP domain the NF belongs to.</w:t>
      </w:r>
    </w:p>
    <w:p w14:paraId="1FA3FA02" w14:textId="77777777" w:rsidR="007B236D" w:rsidRDefault="007B236D" w:rsidP="007B236D">
      <w:pPr>
        <w:pStyle w:val="B10"/>
      </w:pPr>
      <w:r>
        <w:t>-</w:t>
      </w:r>
      <w:r>
        <w:tab/>
        <w:t>If the consumer is SCP, it may include:</w:t>
      </w:r>
    </w:p>
    <w:p w14:paraId="70BAF44B" w14:textId="77777777" w:rsidR="007B236D" w:rsidRDefault="007B236D" w:rsidP="007B236D">
      <w:pPr>
        <w:pStyle w:val="B2"/>
      </w:pPr>
      <w:r>
        <w:t>-</w:t>
      </w:r>
      <w:r>
        <w:tab/>
        <w:t>SCP domain(s) the SCP belongs to.</w:t>
      </w:r>
    </w:p>
    <w:p w14:paraId="4F3ACBB8" w14:textId="77777777" w:rsidR="007B236D" w:rsidRDefault="007B236D" w:rsidP="007B236D">
      <w:pPr>
        <w:pStyle w:val="B2"/>
      </w:pPr>
      <w:r>
        <w:t>-</w:t>
      </w:r>
      <w:r>
        <w:tab/>
        <w:t>Remote PLMNs reachable through SCP.</w:t>
      </w:r>
    </w:p>
    <w:p w14:paraId="1DA63008" w14:textId="77777777" w:rsidR="007B236D" w:rsidRDefault="007B236D" w:rsidP="007B236D">
      <w:pPr>
        <w:pStyle w:val="B2"/>
      </w:pPr>
      <w:r>
        <w:t>-</w:t>
      </w:r>
      <w:r>
        <w:tab/>
        <w:t>Endpoint addresses or Address Domain(s) (e.g. IP Address or FQDN ranges) accessible via the SCP.</w:t>
      </w:r>
    </w:p>
    <w:p w14:paraId="0B8D62C0" w14:textId="77777777" w:rsidR="007B236D" w:rsidRDefault="007B236D" w:rsidP="007B236D">
      <w:pPr>
        <w:pStyle w:val="B2"/>
      </w:pPr>
      <w:r>
        <w:t>-</w:t>
      </w:r>
      <w:r>
        <w:tab/>
        <w:t>NF sets of NFs served by the SCP.</w:t>
      </w:r>
    </w:p>
    <w:p w14:paraId="4A1209EF" w14:textId="77777777" w:rsidR="007B236D" w:rsidRDefault="007B236D" w:rsidP="007B236D">
      <w:pPr>
        <w:pStyle w:val="B2"/>
      </w:pPr>
      <w:r>
        <w:t>-</w:t>
      </w:r>
      <w:r>
        <w:tab/>
        <w:t>If the consumer NF is MB-SMF, it may include MB-SMF service area and the MBS Session ID(s), Area Session ID(s), the corresponding MBS service area(s) if available, as specified in TS 23.247 [78].</w:t>
      </w:r>
    </w:p>
    <w:p w14:paraId="3113F9C8" w14:textId="77777777" w:rsidR="007B236D" w:rsidRDefault="007B236D" w:rsidP="007B236D">
      <w:pPr>
        <w:pStyle w:val="B10"/>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66622CF8" w14:textId="77777777" w:rsidR="007B236D" w:rsidRDefault="007B236D" w:rsidP="007B236D">
      <w:pPr>
        <w:pStyle w:val="B10"/>
      </w:pPr>
      <w:r>
        <w:t>-</w:t>
      </w:r>
      <w:r>
        <w:tab/>
        <w:t>If the consumer is EASDF, it may include S-NSSAI, DNN, N6 IP address of the PSA UPF, location as per NF profile and DNAI (if exists).</w:t>
      </w:r>
    </w:p>
    <w:p w14:paraId="5F641297" w14:textId="77777777" w:rsidR="007B236D" w:rsidRDefault="007B236D" w:rsidP="007B236D">
      <w:pPr>
        <w:pStyle w:val="B10"/>
      </w:pPr>
      <w:r>
        <w:t>-</w:t>
      </w:r>
      <w:r>
        <w:tab/>
        <w:t>For ON-SNPN, if the consumer is AMF, Capability to support SNPN Onboarding, or, if the consumer is SMF, Capability to support User Plane Remote Provisioning.</w:t>
      </w:r>
    </w:p>
    <w:p w14:paraId="1D2A054C" w14:textId="77777777" w:rsidR="007B236D" w:rsidRDefault="007B236D" w:rsidP="007B236D">
      <w:pPr>
        <w:pStyle w:val="B10"/>
      </w:pPr>
      <w:r>
        <w:t>-</w:t>
      </w:r>
      <w:r>
        <w:tab/>
        <w:t>If the consumer is NEF, it may include the support for UAS NF functionality, the capability to support Multi-member AF session with required QoS and the capability to support member UE selection assistance functionality.</w:t>
      </w:r>
    </w:p>
    <w:p w14:paraId="7019F14C" w14:textId="77777777" w:rsidR="007B236D" w:rsidRDefault="007B236D" w:rsidP="007B236D">
      <w:pPr>
        <w:pStyle w:val="B10"/>
      </w:pPr>
      <w:r>
        <w:t>-</w:t>
      </w:r>
      <w:r>
        <w:tab/>
        <w:t>If the consumer is UPF and UPF can expose NAT information, it may include the range of IP addresses the NAT uses towards the DN (e.g. public IP addresses). This IP address range may be on a per IP domain, DNN and S-NSSAI.</w:t>
      </w:r>
    </w:p>
    <w:p w14:paraId="2E4AF5C2" w14:textId="77777777" w:rsidR="007B236D" w:rsidRDefault="007B236D" w:rsidP="007B236D">
      <w:pPr>
        <w:pStyle w:val="B10"/>
      </w:pPr>
      <w:r>
        <w:t>-</w:t>
      </w:r>
      <w:r>
        <w:tab/>
        <w:t>If the consumer is DCSF, it may include an IMS domain name or a list of IMS domain names it serves, IMPU range of calling identity or called identity it serves, or IMPI range it serves.</w:t>
      </w:r>
    </w:p>
    <w:p w14:paraId="0CC2E4C7" w14:textId="77777777" w:rsidR="007B236D" w:rsidRDefault="007B236D" w:rsidP="007B236D">
      <w:pPr>
        <w:pStyle w:val="B10"/>
      </w:pPr>
      <w:r>
        <w:t>-</w:t>
      </w:r>
      <w:r>
        <w:tab/>
        <w:t>If the consumer is MF, it includes the data channel media capabilities it supports. It may also include MF location information as specified in TS 23.228 [55].</w:t>
      </w:r>
    </w:p>
    <w:p w14:paraId="2BCF5CD8" w14:textId="77777777" w:rsidR="007B236D" w:rsidRDefault="007B236D" w:rsidP="007B236D">
      <w:pPr>
        <w:pStyle w:val="B10"/>
      </w:pPr>
      <w:r>
        <w:t>-</w:t>
      </w:r>
      <w:r>
        <w:tab/>
        <w:t>If the consumer is MRF or MRFP, it includes the list of supported IMS media services (as defined in TS 23.228 [55]).</w:t>
      </w:r>
    </w:p>
    <w:p w14:paraId="4D2986EF" w14:textId="77777777" w:rsidR="007B236D" w:rsidRPr="00140E21" w:rsidRDefault="007B236D" w:rsidP="007B236D">
      <w:r w:rsidRPr="00140E21">
        <w:rPr>
          <w:b/>
        </w:rPr>
        <w:t xml:space="preserve">Outputs, Required: </w:t>
      </w:r>
      <w:r w:rsidRPr="00140E21">
        <w:t>Result indication.</w:t>
      </w:r>
    </w:p>
    <w:p w14:paraId="4D2A6F11" w14:textId="77777777" w:rsidR="007B236D" w:rsidRPr="00140E21" w:rsidRDefault="007B236D" w:rsidP="007B236D">
      <w:pPr>
        <w:rPr>
          <w:lang w:eastAsia="zh-CN"/>
        </w:rPr>
      </w:pPr>
      <w:r w:rsidRPr="00140E21">
        <w:rPr>
          <w:b/>
        </w:rPr>
        <w:lastRenderedPageBreak/>
        <w:t>Outputs, Optional:</w:t>
      </w:r>
      <w:r w:rsidRPr="00140E21">
        <w:t xml:space="preserve"> </w:t>
      </w:r>
      <w:r w:rsidRPr="00140E21">
        <w:rPr>
          <w:lang w:eastAsia="zh-CN"/>
        </w:rPr>
        <w:t>None.</w:t>
      </w:r>
    </w:p>
    <w:p w14:paraId="6FF3BCC2" w14:textId="77777777" w:rsidR="007B236D" w:rsidRPr="00140E21" w:rsidRDefault="007B236D" w:rsidP="007B236D">
      <w:pPr>
        <w:rPr>
          <w:rFonts w:eastAsia="SimSun"/>
        </w:rPr>
      </w:pPr>
      <w:r w:rsidRPr="00140E21">
        <w:rPr>
          <w:rFonts w:eastAsia="SimSun"/>
          <w:lang w:eastAsia="zh-CN"/>
        </w:rPr>
        <w:t xml:space="preserve">See clause 5.21.2.1 </w:t>
      </w:r>
      <w:r>
        <w:rPr>
          <w:rFonts w:eastAsia="SimSun"/>
          <w:lang w:eastAsia="zh-CN"/>
        </w:rP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69197281" w14:textId="77777777" w:rsidR="00AC2C23" w:rsidRPr="009E2F14" w:rsidRDefault="00AC2C23" w:rsidP="00AC2C2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bookmarkEnd w:id="12"/>
      <w:bookmarkEnd w:id="13"/>
      <w:bookmarkEnd w:id="14"/>
      <w:bookmarkEnd w:id="15"/>
      <w:bookmarkEnd w:id="16"/>
      <w:bookmarkEnd w:id="17"/>
      <w:bookmarkEnd w:id="18"/>
      <w:bookmarkEnd w:id="19"/>
      <w:bookmarkEnd w:id="20"/>
      <w:bookmarkEnd w:id="21"/>
      <w:bookmarkEnd w:id="22"/>
    </w:p>
    <w:sectPr w:rsidR="00AC2C23" w:rsidRPr="009E2F14" w:rsidSect="00E91DF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84A9C8" w14:textId="77777777" w:rsidR="00624041" w:rsidRDefault="00624041">
      <w:r>
        <w:separator/>
      </w:r>
    </w:p>
  </w:endnote>
  <w:endnote w:type="continuationSeparator" w:id="0">
    <w:p w14:paraId="74CAE030" w14:textId="77777777" w:rsidR="00624041" w:rsidRDefault="00624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334E6" w14:textId="77777777" w:rsidR="00624041" w:rsidRDefault="00624041">
      <w:r>
        <w:separator/>
      </w:r>
    </w:p>
  </w:footnote>
  <w:footnote w:type="continuationSeparator" w:id="0">
    <w:p w14:paraId="12818F9A" w14:textId="77777777" w:rsidR="00624041" w:rsidRDefault="006240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3"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070422341">
    <w:abstractNumId w:val="11"/>
  </w:num>
  <w:num w:numId="2" w16cid:durableId="1509321885">
    <w:abstractNumId w:val="2"/>
  </w:num>
  <w:num w:numId="3" w16cid:durableId="1680815088">
    <w:abstractNumId w:val="1"/>
  </w:num>
  <w:num w:numId="4" w16cid:durableId="1547791891">
    <w:abstractNumId w:val="0"/>
  </w:num>
  <w:num w:numId="5" w16cid:durableId="994457564">
    <w:abstractNumId w:val="12"/>
  </w:num>
  <w:num w:numId="6" w16cid:durableId="417095510">
    <w:abstractNumId w:val="10"/>
  </w:num>
  <w:num w:numId="7" w16cid:durableId="1282884609">
    <w:abstractNumId w:val="3"/>
  </w:num>
  <w:num w:numId="8" w16cid:durableId="1823082077">
    <w:abstractNumId w:val="5"/>
  </w:num>
  <w:num w:numId="9" w16cid:durableId="1223827940">
    <w:abstractNumId w:val="8"/>
  </w:num>
  <w:num w:numId="10" w16cid:durableId="203640223">
    <w:abstractNumId w:val="6"/>
  </w:num>
  <w:num w:numId="11" w16cid:durableId="575673827">
    <w:abstractNumId w:val="7"/>
  </w:num>
  <w:num w:numId="12" w16cid:durableId="1281302103">
    <w:abstractNumId w:val="4"/>
  </w:num>
  <w:num w:numId="13" w16cid:durableId="2012173452">
    <w:abstractNumId w:val="9"/>
  </w:num>
  <w:num w:numId="14" w16cid:durableId="951982216">
    <w:abstractNumId w:val="1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5">
    <w15:presenceInfo w15:providerId="None" w15:userId="Oracle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0151"/>
    <w:rsid w:val="00020280"/>
    <w:rsid w:val="000210C2"/>
    <w:rsid w:val="000216FE"/>
    <w:rsid w:val="00025A0C"/>
    <w:rsid w:val="00025F67"/>
    <w:rsid w:val="00026D5A"/>
    <w:rsid w:val="00027C1B"/>
    <w:rsid w:val="00027E98"/>
    <w:rsid w:val="00030284"/>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D"/>
    <w:rsid w:val="00060BE6"/>
    <w:rsid w:val="000625AD"/>
    <w:rsid w:val="0006271C"/>
    <w:rsid w:val="00063417"/>
    <w:rsid w:val="00063550"/>
    <w:rsid w:val="00064053"/>
    <w:rsid w:val="0006425C"/>
    <w:rsid w:val="000642C5"/>
    <w:rsid w:val="00065406"/>
    <w:rsid w:val="00065B35"/>
    <w:rsid w:val="00067395"/>
    <w:rsid w:val="00070B6B"/>
    <w:rsid w:val="000733E3"/>
    <w:rsid w:val="000740D9"/>
    <w:rsid w:val="00075C49"/>
    <w:rsid w:val="0007650E"/>
    <w:rsid w:val="0007652D"/>
    <w:rsid w:val="00076EC5"/>
    <w:rsid w:val="00081286"/>
    <w:rsid w:val="00081B9C"/>
    <w:rsid w:val="00084E14"/>
    <w:rsid w:val="0008562A"/>
    <w:rsid w:val="00086A33"/>
    <w:rsid w:val="00086CDD"/>
    <w:rsid w:val="0008717A"/>
    <w:rsid w:val="00087238"/>
    <w:rsid w:val="00087BDF"/>
    <w:rsid w:val="00090D05"/>
    <w:rsid w:val="00092863"/>
    <w:rsid w:val="000935BD"/>
    <w:rsid w:val="00093D30"/>
    <w:rsid w:val="0009448F"/>
    <w:rsid w:val="000972CB"/>
    <w:rsid w:val="0009730C"/>
    <w:rsid w:val="00097A1B"/>
    <w:rsid w:val="000A314A"/>
    <w:rsid w:val="000A316B"/>
    <w:rsid w:val="000A45B9"/>
    <w:rsid w:val="000A4DD1"/>
    <w:rsid w:val="000A4E1D"/>
    <w:rsid w:val="000A58C0"/>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94E"/>
    <w:rsid w:val="000C7DF5"/>
    <w:rsid w:val="000D24D8"/>
    <w:rsid w:val="000D2F55"/>
    <w:rsid w:val="000D342E"/>
    <w:rsid w:val="000D381D"/>
    <w:rsid w:val="000D4C3B"/>
    <w:rsid w:val="000D4E16"/>
    <w:rsid w:val="000D6CEC"/>
    <w:rsid w:val="000E0572"/>
    <w:rsid w:val="000E459D"/>
    <w:rsid w:val="000E5DD1"/>
    <w:rsid w:val="000E5ECF"/>
    <w:rsid w:val="000E631E"/>
    <w:rsid w:val="000F272B"/>
    <w:rsid w:val="000F286E"/>
    <w:rsid w:val="000F323F"/>
    <w:rsid w:val="000F3F8A"/>
    <w:rsid w:val="000F46FB"/>
    <w:rsid w:val="000F5D4F"/>
    <w:rsid w:val="000F6F2A"/>
    <w:rsid w:val="001001A5"/>
    <w:rsid w:val="001002BC"/>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6125"/>
    <w:rsid w:val="0012697E"/>
    <w:rsid w:val="00126AAA"/>
    <w:rsid w:val="00127592"/>
    <w:rsid w:val="00130A36"/>
    <w:rsid w:val="00132113"/>
    <w:rsid w:val="001328D7"/>
    <w:rsid w:val="00132E65"/>
    <w:rsid w:val="00133351"/>
    <w:rsid w:val="001344AF"/>
    <w:rsid w:val="00134DCD"/>
    <w:rsid w:val="00135251"/>
    <w:rsid w:val="00135395"/>
    <w:rsid w:val="001361A9"/>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56C52"/>
    <w:rsid w:val="00160A2A"/>
    <w:rsid w:val="001610C8"/>
    <w:rsid w:val="001634E3"/>
    <w:rsid w:val="0016387C"/>
    <w:rsid w:val="001660D8"/>
    <w:rsid w:val="0016617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427"/>
    <w:rsid w:val="001A180E"/>
    <w:rsid w:val="001A226E"/>
    <w:rsid w:val="001A383F"/>
    <w:rsid w:val="001A48F9"/>
    <w:rsid w:val="001A4C9B"/>
    <w:rsid w:val="001A5D84"/>
    <w:rsid w:val="001A5E98"/>
    <w:rsid w:val="001A6519"/>
    <w:rsid w:val="001A6B06"/>
    <w:rsid w:val="001A71F5"/>
    <w:rsid w:val="001A775E"/>
    <w:rsid w:val="001A7A75"/>
    <w:rsid w:val="001B047A"/>
    <w:rsid w:val="001B1948"/>
    <w:rsid w:val="001B2806"/>
    <w:rsid w:val="001B2B48"/>
    <w:rsid w:val="001B3A14"/>
    <w:rsid w:val="001B3AEA"/>
    <w:rsid w:val="001B4F95"/>
    <w:rsid w:val="001C122A"/>
    <w:rsid w:val="001C254D"/>
    <w:rsid w:val="001C298F"/>
    <w:rsid w:val="001C2C7C"/>
    <w:rsid w:val="001C3F11"/>
    <w:rsid w:val="001C4E02"/>
    <w:rsid w:val="001C5167"/>
    <w:rsid w:val="001C6875"/>
    <w:rsid w:val="001C68FA"/>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2743"/>
    <w:rsid w:val="001E36E8"/>
    <w:rsid w:val="001E62C8"/>
    <w:rsid w:val="001E6329"/>
    <w:rsid w:val="001E691D"/>
    <w:rsid w:val="001E6EA7"/>
    <w:rsid w:val="001E7CD3"/>
    <w:rsid w:val="001F025B"/>
    <w:rsid w:val="001F078B"/>
    <w:rsid w:val="001F153F"/>
    <w:rsid w:val="001F16F9"/>
    <w:rsid w:val="001F24DB"/>
    <w:rsid w:val="001F40F1"/>
    <w:rsid w:val="001F4B7A"/>
    <w:rsid w:val="001F4FDC"/>
    <w:rsid w:val="001F5776"/>
    <w:rsid w:val="001F6686"/>
    <w:rsid w:val="001F6E42"/>
    <w:rsid w:val="001F7616"/>
    <w:rsid w:val="001F7FF6"/>
    <w:rsid w:val="0020132C"/>
    <w:rsid w:val="00202C2C"/>
    <w:rsid w:val="00203143"/>
    <w:rsid w:val="00203493"/>
    <w:rsid w:val="002036CB"/>
    <w:rsid w:val="002052B7"/>
    <w:rsid w:val="0020544F"/>
    <w:rsid w:val="00210A88"/>
    <w:rsid w:val="0021107F"/>
    <w:rsid w:val="002128A0"/>
    <w:rsid w:val="00212A84"/>
    <w:rsid w:val="00212C7F"/>
    <w:rsid w:val="00212D52"/>
    <w:rsid w:val="00212E02"/>
    <w:rsid w:val="00214003"/>
    <w:rsid w:val="00214E7A"/>
    <w:rsid w:val="0021692B"/>
    <w:rsid w:val="0022031A"/>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1FD1"/>
    <w:rsid w:val="0023201D"/>
    <w:rsid w:val="00232F00"/>
    <w:rsid w:val="002334EB"/>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1348"/>
    <w:rsid w:val="00252447"/>
    <w:rsid w:val="002551A0"/>
    <w:rsid w:val="00260345"/>
    <w:rsid w:val="00260CF2"/>
    <w:rsid w:val="00262A9C"/>
    <w:rsid w:val="00263F54"/>
    <w:rsid w:val="00265DD6"/>
    <w:rsid w:val="00267AA2"/>
    <w:rsid w:val="00267D37"/>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414C"/>
    <w:rsid w:val="00284819"/>
    <w:rsid w:val="00284AF8"/>
    <w:rsid w:val="00285486"/>
    <w:rsid w:val="00290489"/>
    <w:rsid w:val="0029064C"/>
    <w:rsid w:val="002911D6"/>
    <w:rsid w:val="002913DE"/>
    <w:rsid w:val="002916A4"/>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B043A"/>
    <w:rsid w:val="002B06EB"/>
    <w:rsid w:val="002B08FE"/>
    <w:rsid w:val="002B0952"/>
    <w:rsid w:val="002B2126"/>
    <w:rsid w:val="002B2E37"/>
    <w:rsid w:val="002B32A9"/>
    <w:rsid w:val="002B3AC7"/>
    <w:rsid w:val="002B51D7"/>
    <w:rsid w:val="002B53AE"/>
    <w:rsid w:val="002B594C"/>
    <w:rsid w:val="002B5D4A"/>
    <w:rsid w:val="002B6693"/>
    <w:rsid w:val="002B681F"/>
    <w:rsid w:val="002B69D8"/>
    <w:rsid w:val="002B757E"/>
    <w:rsid w:val="002B7719"/>
    <w:rsid w:val="002C118D"/>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ED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C33"/>
    <w:rsid w:val="002F7DF1"/>
    <w:rsid w:val="0030151A"/>
    <w:rsid w:val="00301E23"/>
    <w:rsid w:val="00302A9E"/>
    <w:rsid w:val="00302ECC"/>
    <w:rsid w:val="00303D5B"/>
    <w:rsid w:val="0030450E"/>
    <w:rsid w:val="003050D6"/>
    <w:rsid w:val="00305B3F"/>
    <w:rsid w:val="00306068"/>
    <w:rsid w:val="00307B41"/>
    <w:rsid w:val="00310015"/>
    <w:rsid w:val="00310BA3"/>
    <w:rsid w:val="00311EE4"/>
    <w:rsid w:val="0031265A"/>
    <w:rsid w:val="00312AB8"/>
    <w:rsid w:val="00313E54"/>
    <w:rsid w:val="00315C36"/>
    <w:rsid w:val="0031628F"/>
    <w:rsid w:val="00316762"/>
    <w:rsid w:val="00320A2D"/>
    <w:rsid w:val="00320BA5"/>
    <w:rsid w:val="00321691"/>
    <w:rsid w:val="00321C15"/>
    <w:rsid w:val="0032465F"/>
    <w:rsid w:val="00324ADE"/>
    <w:rsid w:val="00325B90"/>
    <w:rsid w:val="00326346"/>
    <w:rsid w:val="003265DE"/>
    <w:rsid w:val="00327BF5"/>
    <w:rsid w:val="00330292"/>
    <w:rsid w:val="00331AE1"/>
    <w:rsid w:val="0033375C"/>
    <w:rsid w:val="003358D3"/>
    <w:rsid w:val="00337251"/>
    <w:rsid w:val="00337F4E"/>
    <w:rsid w:val="003405BF"/>
    <w:rsid w:val="00342555"/>
    <w:rsid w:val="003436A9"/>
    <w:rsid w:val="0034492A"/>
    <w:rsid w:val="0034588D"/>
    <w:rsid w:val="0034629D"/>
    <w:rsid w:val="0034784E"/>
    <w:rsid w:val="00347F84"/>
    <w:rsid w:val="003500EC"/>
    <w:rsid w:val="00350E5F"/>
    <w:rsid w:val="003532C2"/>
    <w:rsid w:val="00353AF4"/>
    <w:rsid w:val="0035560A"/>
    <w:rsid w:val="00355FD8"/>
    <w:rsid w:val="003637FB"/>
    <w:rsid w:val="00367956"/>
    <w:rsid w:val="00367ACE"/>
    <w:rsid w:val="00370928"/>
    <w:rsid w:val="00370A6A"/>
    <w:rsid w:val="00371D5D"/>
    <w:rsid w:val="00372922"/>
    <w:rsid w:val="003747F8"/>
    <w:rsid w:val="00375EFC"/>
    <w:rsid w:val="003772AC"/>
    <w:rsid w:val="00380984"/>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5495"/>
    <w:rsid w:val="003B63A5"/>
    <w:rsid w:val="003B693A"/>
    <w:rsid w:val="003B71EE"/>
    <w:rsid w:val="003B7F7E"/>
    <w:rsid w:val="003C0E79"/>
    <w:rsid w:val="003C1876"/>
    <w:rsid w:val="003C1D85"/>
    <w:rsid w:val="003C358B"/>
    <w:rsid w:val="003C3A70"/>
    <w:rsid w:val="003C40B0"/>
    <w:rsid w:val="003C4442"/>
    <w:rsid w:val="003C4E49"/>
    <w:rsid w:val="003C6D80"/>
    <w:rsid w:val="003C6FCE"/>
    <w:rsid w:val="003D11DB"/>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056"/>
    <w:rsid w:val="0040160B"/>
    <w:rsid w:val="004019D1"/>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23C3"/>
    <w:rsid w:val="00453EBF"/>
    <w:rsid w:val="00456878"/>
    <w:rsid w:val="00461250"/>
    <w:rsid w:val="00461A76"/>
    <w:rsid w:val="0046284B"/>
    <w:rsid w:val="0046297A"/>
    <w:rsid w:val="00463F4F"/>
    <w:rsid w:val="004647C1"/>
    <w:rsid w:val="0046556B"/>
    <w:rsid w:val="004679A7"/>
    <w:rsid w:val="00467A40"/>
    <w:rsid w:val="0047159D"/>
    <w:rsid w:val="0047164E"/>
    <w:rsid w:val="00471662"/>
    <w:rsid w:val="004716F5"/>
    <w:rsid w:val="00472A19"/>
    <w:rsid w:val="0047357D"/>
    <w:rsid w:val="0047409E"/>
    <w:rsid w:val="004740CC"/>
    <w:rsid w:val="00474486"/>
    <w:rsid w:val="00476149"/>
    <w:rsid w:val="00476258"/>
    <w:rsid w:val="0047727E"/>
    <w:rsid w:val="004773BA"/>
    <w:rsid w:val="00480624"/>
    <w:rsid w:val="0048109F"/>
    <w:rsid w:val="004814C0"/>
    <w:rsid w:val="004814CC"/>
    <w:rsid w:val="00481B1D"/>
    <w:rsid w:val="00481F3C"/>
    <w:rsid w:val="004829CA"/>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540D"/>
    <w:rsid w:val="00496993"/>
    <w:rsid w:val="00497F18"/>
    <w:rsid w:val="004A1AB8"/>
    <w:rsid w:val="004A2A94"/>
    <w:rsid w:val="004A354A"/>
    <w:rsid w:val="004A3E07"/>
    <w:rsid w:val="004A50DA"/>
    <w:rsid w:val="004A53F4"/>
    <w:rsid w:val="004A5430"/>
    <w:rsid w:val="004A66B1"/>
    <w:rsid w:val="004A70FE"/>
    <w:rsid w:val="004A7394"/>
    <w:rsid w:val="004A7F49"/>
    <w:rsid w:val="004B34CC"/>
    <w:rsid w:val="004B539B"/>
    <w:rsid w:val="004B53CD"/>
    <w:rsid w:val="004B6C06"/>
    <w:rsid w:val="004B6FB9"/>
    <w:rsid w:val="004B7381"/>
    <w:rsid w:val="004B765A"/>
    <w:rsid w:val="004B787A"/>
    <w:rsid w:val="004B7BE6"/>
    <w:rsid w:val="004B7D0C"/>
    <w:rsid w:val="004C0383"/>
    <w:rsid w:val="004C0890"/>
    <w:rsid w:val="004C096F"/>
    <w:rsid w:val="004C1433"/>
    <w:rsid w:val="004C15CD"/>
    <w:rsid w:val="004C1BC3"/>
    <w:rsid w:val="004C20FF"/>
    <w:rsid w:val="004C2662"/>
    <w:rsid w:val="004C3BCE"/>
    <w:rsid w:val="004C4472"/>
    <w:rsid w:val="004C658A"/>
    <w:rsid w:val="004C6C02"/>
    <w:rsid w:val="004C754C"/>
    <w:rsid w:val="004C7FBA"/>
    <w:rsid w:val="004D1301"/>
    <w:rsid w:val="004D1D18"/>
    <w:rsid w:val="004D2AB3"/>
    <w:rsid w:val="004D2D17"/>
    <w:rsid w:val="004D312A"/>
    <w:rsid w:val="004D5DF0"/>
    <w:rsid w:val="004D605C"/>
    <w:rsid w:val="004D6C3A"/>
    <w:rsid w:val="004E28A0"/>
    <w:rsid w:val="004E55DC"/>
    <w:rsid w:val="004E5C25"/>
    <w:rsid w:val="004E660E"/>
    <w:rsid w:val="004E6CDF"/>
    <w:rsid w:val="004E702A"/>
    <w:rsid w:val="004E7561"/>
    <w:rsid w:val="004F1E6D"/>
    <w:rsid w:val="004F25AC"/>
    <w:rsid w:val="004F2900"/>
    <w:rsid w:val="004F2DCA"/>
    <w:rsid w:val="004F592B"/>
    <w:rsid w:val="00501465"/>
    <w:rsid w:val="00501B7D"/>
    <w:rsid w:val="005024E6"/>
    <w:rsid w:val="005028D7"/>
    <w:rsid w:val="00502B9E"/>
    <w:rsid w:val="00502BFA"/>
    <w:rsid w:val="00502D47"/>
    <w:rsid w:val="00502ED8"/>
    <w:rsid w:val="00503327"/>
    <w:rsid w:val="0051197B"/>
    <w:rsid w:val="00513D66"/>
    <w:rsid w:val="00514540"/>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7B61"/>
    <w:rsid w:val="00530518"/>
    <w:rsid w:val="00530974"/>
    <w:rsid w:val="00531435"/>
    <w:rsid w:val="00531955"/>
    <w:rsid w:val="00534383"/>
    <w:rsid w:val="0053509A"/>
    <w:rsid w:val="005372A0"/>
    <w:rsid w:val="00537D69"/>
    <w:rsid w:val="005422BC"/>
    <w:rsid w:val="00543143"/>
    <w:rsid w:val="00543D42"/>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387B"/>
    <w:rsid w:val="00565874"/>
    <w:rsid w:val="0056594D"/>
    <w:rsid w:val="00566C19"/>
    <w:rsid w:val="005679B4"/>
    <w:rsid w:val="00567B20"/>
    <w:rsid w:val="005729E0"/>
    <w:rsid w:val="00573DBD"/>
    <w:rsid w:val="00574A1F"/>
    <w:rsid w:val="00574F58"/>
    <w:rsid w:val="00575B4A"/>
    <w:rsid w:val="00576F95"/>
    <w:rsid w:val="00577A98"/>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FD6"/>
    <w:rsid w:val="005A6285"/>
    <w:rsid w:val="005A66FB"/>
    <w:rsid w:val="005A69FF"/>
    <w:rsid w:val="005A73FC"/>
    <w:rsid w:val="005B159C"/>
    <w:rsid w:val="005B1ED3"/>
    <w:rsid w:val="005B2C9B"/>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8D1"/>
    <w:rsid w:val="005D1130"/>
    <w:rsid w:val="005D1905"/>
    <w:rsid w:val="005D1B66"/>
    <w:rsid w:val="005D1D75"/>
    <w:rsid w:val="005D1E21"/>
    <w:rsid w:val="005D383F"/>
    <w:rsid w:val="005D538B"/>
    <w:rsid w:val="005D72A7"/>
    <w:rsid w:val="005D7897"/>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684F"/>
    <w:rsid w:val="00607B77"/>
    <w:rsid w:val="00607E09"/>
    <w:rsid w:val="006106CE"/>
    <w:rsid w:val="00610760"/>
    <w:rsid w:val="00610DD1"/>
    <w:rsid w:val="006124B2"/>
    <w:rsid w:val="006126A6"/>
    <w:rsid w:val="0061346F"/>
    <w:rsid w:val="00615AAB"/>
    <w:rsid w:val="00617D25"/>
    <w:rsid w:val="0062033B"/>
    <w:rsid w:val="00620D62"/>
    <w:rsid w:val="00621D0E"/>
    <w:rsid w:val="00622A9D"/>
    <w:rsid w:val="00622DA0"/>
    <w:rsid w:val="0062314C"/>
    <w:rsid w:val="00623894"/>
    <w:rsid w:val="0062401D"/>
    <w:rsid w:val="00624041"/>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37AC0"/>
    <w:rsid w:val="006404EB"/>
    <w:rsid w:val="00642C20"/>
    <w:rsid w:val="006432F3"/>
    <w:rsid w:val="00643E22"/>
    <w:rsid w:val="00643E71"/>
    <w:rsid w:val="006444A3"/>
    <w:rsid w:val="00644511"/>
    <w:rsid w:val="00644FF6"/>
    <w:rsid w:val="00645722"/>
    <w:rsid w:val="00647EE9"/>
    <w:rsid w:val="00652311"/>
    <w:rsid w:val="00653562"/>
    <w:rsid w:val="00653BAC"/>
    <w:rsid w:val="00654F90"/>
    <w:rsid w:val="00656FDD"/>
    <w:rsid w:val="006570C6"/>
    <w:rsid w:val="0065743B"/>
    <w:rsid w:val="0065760A"/>
    <w:rsid w:val="00660255"/>
    <w:rsid w:val="00660FEE"/>
    <w:rsid w:val="00661AD5"/>
    <w:rsid w:val="006629DE"/>
    <w:rsid w:val="00663A3E"/>
    <w:rsid w:val="00663D8E"/>
    <w:rsid w:val="00664AAC"/>
    <w:rsid w:val="00666592"/>
    <w:rsid w:val="00670657"/>
    <w:rsid w:val="006707CF"/>
    <w:rsid w:val="00670CE1"/>
    <w:rsid w:val="00671E1C"/>
    <w:rsid w:val="00672029"/>
    <w:rsid w:val="00672BEC"/>
    <w:rsid w:val="006739C0"/>
    <w:rsid w:val="00674222"/>
    <w:rsid w:val="00674595"/>
    <w:rsid w:val="00674D96"/>
    <w:rsid w:val="00675FCB"/>
    <w:rsid w:val="006765CF"/>
    <w:rsid w:val="006771D2"/>
    <w:rsid w:val="0068188A"/>
    <w:rsid w:val="00681F44"/>
    <w:rsid w:val="00682709"/>
    <w:rsid w:val="00683F8B"/>
    <w:rsid w:val="00683FB5"/>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A0349"/>
    <w:rsid w:val="006A61CA"/>
    <w:rsid w:val="006A6DBA"/>
    <w:rsid w:val="006A72FB"/>
    <w:rsid w:val="006A7687"/>
    <w:rsid w:val="006A7A77"/>
    <w:rsid w:val="006A7AB2"/>
    <w:rsid w:val="006B031F"/>
    <w:rsid w:val="006B05D5"/>
    <w:rsid w:val="006B07D0"/>
    <w:rsid w:val="006B3418"/>
    <w:rsid w:val="006B389A"/>
    <w:rsid w:val="006B4F0D"/>
    <w:rsid w:val="006B5AAB"/>
    <w:rsid w:val="006B5FE4"/>
    <w:rsid w:val="006B7ED7"/>
    <w:rsid w:val="006C085A"/>
    <w:rsid w:val="006C0D87"/>
    <w:rsid w:val="006C24D2"/>
    <w:rsid w:val="006C4C2B"/>
    <w:rsid w:val="006C51A8"/>
    <w:rsid w:val="006C54AF"/>
    <w:rsid w:val="006C566A"/>
    <w:rsid w:val="006C5BDC"/>
    <w:rsid w:val="006C62D5"/>
    <w:rsid w:val="006C6446"/>
    <w:rsid w:val="006D1B0A"/>
    <w:rsid w:val="006D29F8"/>
    <w:rsid w:val="006D36E3"/>
    <w:rsid w:val="006D3FC6"/>
    <w:rsid w:val="006D571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67B"/>
    <w:rsid w:val="006E4CDF"/>
    <w:rsid w:val="006E5DC3"/>
    <w:rsid w:val="006E7F19"/>
    <w:rsid w:val="006F12E2"/>
    <w:rsid w:val="006F1794"/>
    <w:rsid w:val="006F18BD"/>
    <w:rsid w:val="006F1F0D"/>
    <w:rsid w:val="006F24F7"/>
    <w:rsid w:val="006F3013"/>
    <w:rsid w:val="006F3DA1"/>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4CE6"/>
    <w:rsid w:val="00735497"/>
    <w:rsid w:val="007362C9"/>
    <w:rsid w:val="00736511"/>
    <w:rsid w:val="00736EEA"/>
    <w:rsid w:val="0073728B"/>
    <w:rsid w:val="0074085F"/>
    <w:rsid w:val="00740BCD"/>
    <w:rsid w:val="00741A27"/>
    <w:rsid w:val="007435D4"/>
    <w:rsid w:val="00744063"/>
    <w:rsid w:val="00745079"/>
    <w:rsid w:val="007450FF"/>
    <w:rsid w:val="0074521F"/>
    <w:rsid w:val="007455D2"/>
    <w:rsid w:val="00752D0E"/>
    <w:rsid w:val="00753069"/>
    <w:rsid w:val="00754165"/>
    <w:rsid w:val="007544E0"/>
    <w:rsid w:val="00755713"/>
    <w:rsid w:val="0075605C"/>
    <w:rsid w:val="007561DD"/>
    <w:rsid w:val="00756A78"/>
    <w:rsid w:val="00757227"/>
    <w:rsid w:val="007604DF"/>
    <w:rsid w:val="00760A12"/>
    <w:rsid w:val="007646EE"/>
    <w:rsid w:val="007648E8"/>
    <w:rsid w:val="00764EA5"/>
    <w:rsid w:val="007661E3"/>
    <w:rsid w:val="00766886"/>
    <w:rsid w:val="007677CE"/>
    <w:rsid w:val="00770808"/>
    <w:rsid w:val="00770CDB"/>
    <w:rsid w:val="00771DE7"/>
    <w:rsid w:val="00773AAD"/>
    <w:rsid w:val="007766A1"/>
    <w:rsid w:val="00776A05"/>
    <w:rsid w:val="00776ADC"/>
    <w:rsid w:val="0077715F"/>
    <w:rsid w:val="007776DE"/>
    <w:rsid w:val="00780A04"/>
    <w:rsid w:val="00780CF9"/>
    <w:rsid w:val="00780D4A"/>
    <w:rsid w:val="00781CA6"/>
    <w:rsid w:val="0078216A"/>
    <w:rsid w:val="007822F1"/>
    <w:rsid w:val="007831D5"/>
    <w:rsid w:val="00783859"/>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6746"/>
    <w:rsid w:val="007969B0"/>
    <w:rsid w:val="007A012A"/>
    <w:rsid w:val="007A1155"/>
    <w:rsid w:val="007A1751"/>
    <w:rsid w:val="007A1F1A"/>
    <w:rsid w:val="007A20DF"/>
    <w:rsid w:val="007A254A"/>
    <w:rsid w:val="007A4A17"/>
    <w:rsid w:val="007A5806"/>
    <w:rsid w:val="007A59C8"/>
    <w:rsid w:val="007A60CD"/>
    <w:rsid w:val="007A6AA0"/>
    <w:rsid w:val="007B018E"/>
    <w:rsid w:val="007B13F8"/>
    <w:rsid w:val="007B16BD"/>
    <w:rsid w:val="007B236D"/>
    <w:rsid w:val="007B28B3"/>
    <w:rsid w:val="007B2A40"/>
    <w:rsid w:val="007B3E5F"/>
    <w:rsid w:val="007B5647"/>
    <w:rsid w:val="007B5D18"/>
    <w:rsid w:val="007B5DC6"/>
    <w:rsid w:val="007B5F5E"/>
    <w:rsid w:val="007B666F"/>
    <w:rsid w:val="007B6F83"/>
    <w:rsid w:val="007B7BD5"/>
    <w:rsid w:val="007C0F79"/>
    <w:rsid w:val="007C18EE"/>
    <w:rsid w:val="007C33E0"/>
    <w:rsid w:val="007C52C6"/>
    <w:rsid w:val="007C545A"/>
    <w:rsid w:val="007D17DB"/>
    <w:rsid w:val="007D19F2"/>
    <w:rsid w:val="007D2611"/>
    <w:rsid w:val="007D2AAB"/>
    <w:rsid w:val="007D3B95"/>
    <w:rsid w:val="007D3CCD"/>
    <w:rsid w:val="007D3E7A"/>
    <w:rsid w:val="007D4B12"/>
    <w:rsid w:val="007D65F2"/>
    <w:rsid w:val="007D7A54"/>
    <w:rsid w:val="007D7A7A"/>
    <w:rsid w:val="007E0037"/>
    <w:rsid w:val="007E00C9"/>
    <w:rsid w:val="007E0678"/>
    <w:rsid w:val="007E0D27"/>
    <w:rsid w:val="007E3804"/>
    <w:rsid w:val="007E4657"/>
    <w:rsid w:val="007E56AD"/>
    <w:rsid w:val="007E5AB1"/>
    <w:rsid w:val="007E5DA5"/>
    <w:rsid w:val="007E61AB"/>
    <w:rsid w:val="007F017A"/>
    <w:rsid w:val="007F031C"/>
    <w:rsid w:val="007F035F"/>
    <w:rsid w:val="007F18ED"/>
    <w:rsid w:val="007F35B0"/>
    <w:rsid w:val="007F3C56"/>
    <w:rsid w:val="007F3CDD"/>
    <w:rsid w:val="007F4977"/>
    <w:rsid w:val="007F4EEC"/>
    <w:rsid w:val="007F53B6"/>
    <w:rsid w:val="007F74F9"/>
    <w:rsid w:val="00800145"/>
    <w:rsid w:val="008008C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6588"/>
    <w:rsid w:val="00827945"/>
    <w:rsid w:val="00827D6C"/>
    <w:rsid w:val="00830C29"/>
    <w:rsid w:val="00831290"/>
    <w:rsid w:val="0083162A"/>
    <w:rsid w:val="008329BB"/>
    <w:rsid w:val="00832F32"/>
    <w:rsid w:val="00833295"/>
    <w:rsid w:val="00833FC2"/>
    <w:rsid w:val="00835805"/>
    <w:rsid w:val="00836CC1"/>
    <w:rsid w:val="00836FB0"/>
    <w:rsid w:val="00837754"/>
    <w:rsid w:val="00841BD7"/>
    <w:rsid w:val="00844A7C"/>
    <w:rsid w:val="00844C54"/>
    <w:rsid w:val="008452B0"/>
    <w:rsid w:val="008459A1"/>
    <w:rsid w:val="008504B4"/>
    <w:rsid w:val="00851D19"/>
    <w:rsid w:val="0085223B"/>
    <w:rsid w:val="00854322"/>
    <w:rsid w:val="00855EFB"/>
    <w:rsid w:val="00857C78"/>
    <w:rsid w:val="00857D7F"/>
    <w:rsid w:val="00860058"/>
    <w:rsid w:val="00861CD6"/>
    <w:rsid w:val="0086332A"/>
    <w:rsid w:val="00863622"/>
    <w:rsid w:val="008636A0"/>
    <w:rsid w:val="00865742"/>
    <w:rsid w:val="008658AA"/>
    <w:rsid w:val="00866A88"/>
    <w:rsid w:val="00867F0B"/>
    <w:rsid w:val="00872C28"/>
    <w:rsid w:val="0087366B"/>
    <w:rsid w:val="008749E1"/>
    <w:rsid w:val="00874DCB"/>
    <w:rsid w:val="0087601B"/>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0BA"/>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2F59"/>
    <w:rsid w:val="008C3D59"/>
    <w:rsid w:val="008C57BF"/>
    <w:rsid w:val="008C71D7"/>
    <w:rsid w:val="008C72E8"/>
    <w:rsid w:val="008C7E18"/>
    <w:rsid w:val="008D1C79"/>
    <w:rsid w:val="008D1FD4"/>
    <w:rsid w:val="008D2B2D"/>
    <w:rsid w:val="008D2F52"/>
    <w:rsid w:val="008D3676"/>
    <w:rsid w:val="008D3763"/>
    <w:rsid w:val="008D3EF8"/>
    <w:rsid w:val="008D4D2F"/>
    <w:rsid w:val="008D5237"/>
    <w:rsid w:val="008E0795"/>
    <w:rsid w:val="008E1585"/>
    <w:rsid w:val="008E16B6"/>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C9B"/>
    <w:rsid w:val="00914F7A"/>
    <w:rsid w:val="009159CF"/>
    <w:rsid w:val="0091787A"/>
    <w:rsid w:val="009201ED"/>
    <w:rsid w:val="00921686"/>
    <w:rsid w:val="00922804"/>
    <w:rsid w:val="00922D44"/>
    <w:rsid w:val="00923FB6"/>
    <w:rsid w:val="00924819"/>
    <w:rsid w:val="009271AB"/>
    <w:rsid w:val="00927B33"/>
    <w:rsid w:val="009309A4"/>
    <w:rsid w:val="00931736"/>
    <w:rsid w:val="00932415"/>
    <w:rsid w:val="00932FDB"/>
    <w:rsid w:val="00933609"/>
    <w:rsid w:val="00935248"/>
    <w:rsid w:val="00935CFE"/>
    <w:rsid w:val="0094176E"/>
    <w:rsid w:val="00941875"/>
    <w:rsid w:val="009431A6"/>
    <w:rsid w:val="00944381"/>
    <w:rsid w:val="00944411"/>
    <w:rsid w:val="009446A4"/>
    <w:rsid w:val="00944FC3"/>
    <w:rsid w:val="00945144"/>
    <w:rsid w:val="00945724"/>
    <w:rsid w:val="00946C3E"/>
    <w:rsid w:val="009502DE"/>
    <w:rsid w:val="00951606"/>
    <w:rsid w:val="0095216C"/>
    <w:rsid w:val="00952AE5"/>
    <w:rsid w:val="00952E93"/>
    <w:rsid w:val="00954F6A"/>
    <w:rsid w:val="00956F66"/>
    <w:rsid w:val="00957354"/>
    <w:rsid w:val="0095744E"/>
    <w:rsid w:val="00957A13"/>
    <w:rsid w:val="00961755"/>
    <w:rsid w:val="00962A48"/>
    <w:rsid w:val="00962C2B"/>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6A48"/>
    <w:rsid w:val="00986DA1"/>
    <w:rsid w:val="0098771C"/>
    <w:rsid w:val="009917B9"/>
    <w:rsid w:val="00992139"/>
    <w:rsid w:val="009926AD"/>
    <w:rsid w:val="00993B06"/>
    <w:rsid w:val="00994772"/>
    <w:rsid w:val="0099489C"/>
    <w:rsid w:val="00994935"/>
    <w:rsid w:val="00995B0E"/>
    <w:rsid w:val="00996599"/>
    <w:rsid w:val="009966B7"/>
    <w:rsid w:val="009971C6"/>
    <w:rsid w:val="009979BA"/>
    <w:rsid w:val="009A00D0"/>
    <w:rsid w:val="009A0296"/>
    <w:rsid w:val="009A0F6B"/>
    <w:rsid w:val="009A1027"/>
    <w:rsid w:val="009A2206"/>
    <w:rsid w:val="009A404E"/>
    <w:rsid w:val="009A414E"/>
    <w:rsid w:val="009A566F"/>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5D0B"/>
    <w:rsid w:val="009B6129"/>
    <w:rsid w:val="009B6C78"/>
    <w:rsid w:val="009C23ED"/>
    <w:rsid w:val="009C290F"/>
    <w:rsid w:val="009C2A48"/>
    <w:rsid w:val="009C37BB"/>
    <w:rsid w:val="009C3FD4"/>
    <w:rsid w:val="009C4602"/>
    <w:rsid w:val="009C60B9"/>
    <w:rsid w:val="009C6458"/>
    <w:rsid w:val="009C66F4"/>
    <w:rsid w:val="009C7D04"/>
    <w:rsid w:val="009C7D13"/>
    <w:rsid w:val="009C7D6C"/>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5E35"/>
    <w:rsid w:val="00A06BCD"/>
    <w:rsid w:val="00A11A36"/>
    <w:rsid w:val="00A1505D"/>
    <w:rsid w:val="00A15E9D"/>
    <w:rsid w:val="00A20BC7"/>
    <w:rsid w:val="00A22617"/>
    <w:rsid w:val="00A22F45"/>
    <w:rsid w:val="00A231B7"/>
    <w:rsid w:val="00A23765"/>
    <w:rsid w:val="00A23995"/>
    <w:rsid w:val="00A25A3C"/>
    <w:rsid w:val="00A26329"/>
    <w:rsid w:val="00A27595"/>
    <w:rsid w:val="00A3000E"/>
    <w:rsid w:val="00A31346"/>
    <w:rsid w:val="00A32570"/>
    <w:rsid w:val="00A332E0"/>
    <w:rsid w:val="00A33570"/>
    <w:rsid w:val="00A36CA8"/>
    <w:rsid w:val="00A37592"/>
    <w:rsid w:val="00A37622"/>
    <w:rsid w:val="00A41ACA"/>
    <w:rsid w:val="00A42437"/>
    <w:rsid w:val="00A42A73"/>
    <w:rsid w:val="00A42D6A"/>
    <w:rsid w:val="00A4775A"/>
    <w:rsid w:val="00A47BBF"/>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B45"/>
    <w:rsid w:val="00A84E9B"/>
    <w:rsid w:val="00A853BF"/>
    <w:rsid w:val="00A86AAB"/>
    <w:rsid w:val="00A913F3"/>
    <w:rsid w:val="00A9171F"/>
    <w:rsid w:val="00A91951"/>
    <w:rsid w:val="00A930DA"/>
    <w:rsid w:val="00A9332F"/>
    <w:rsid w:val="00A93814"/>
    <w:rsid w:val="00A940E2"/>
    <w:rsid w:val="00A950FE"/>
    <w:rsid w:val="00A95D8E"/>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7AE6"/>
    <w:rsid w:val="00AC023B"/>
    <w:rsid w:val="00AC13E3"/>
    <w:rsid w:val="00AC14E7"/>
    <w:rsid w:val="00AC1955"/>
    <w:rsid w:val="00AC1F1C"/>
    <w:rsid w:val="00AC2C23"/>
    <w:rsid w:val="00AC2EAA"/>
    <w:rsid w:val="00AC35B7"/>
    <w:rsid w:val="00AC3A24"/>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E0739"/>
    <w:rsid w:val="00AE387F"/>
    <w:rsid w:val="00AE4E5A"/>
    <w:rsid w:val="00AE5775"/>
    <w:rsid w:val="00AE5965"/>
    <w:rsid w:val="00AE5CAD"/>
    <w:rsid w:val="00AE5D86"/>
    <w:rsid w:val="00AF0E83"/>
    <w:rsid w:val="00AF13B8"/>
    <w:rsid w:val="00AF3C29"/>
    <w:rsid w:val="00AF4890"/>
    <w:rsid w:val="00AF64A6"/>
    <w:rsid w:val="00AF6BCF"/>
    <w:rsid w:val="00AF7736"/>
    <w:rsid w:val="00AF7E04"/>
    <w:rsid w:val="00AF7F83"/>
    <w:rsid w:val="00B0221E"/>
    <w:rsid w:val="00B0248E"/>
    <w:rsid w:val="00B032CF"/>
    <w:rsid w:val="00B03873"/>
    <w:rsid w:val="00B0602D"/>
    <w:rsid w:val="00B07662"/>
    <w:rsid w:val="00B1250C"/>
    <w:rsid w:val="00B1269D"/>
    <w:rsid w:val="00B12A76"/>
    <w:rsid w:val="00B12EE0"/>
    <w:rsid w:val="00B13EF6"/>
    <w:rsid w:val="00B14BAE"/>
    <w:rsid w:val="00B1554B"/>
    <w:rsid w:val="00B16314"/>
    <w:rsid w:val="00B1659C"/>
    <w:rsid w:val="00B16F1A"/>
    <w:rsid w:val="00B22936"/>
    <w:rsid w:val="00B231B0"/>
    <w:rsid w:val="00B245B9"/>
    <w:rsid w:val="00B2580E"/>
    <w:rsid w:val="00B26F62"/>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471C"/>
    <w:rsid w:val="00B55423"/>
    <w:rsid w:val="00B55733"/>
    <w:rsid w:val="00B56C10"/>
    <w:rsid w:val="00B572DA"/>
    <w:rsid w:val="00B576DC"/>
    <w:rsid w:val="00B577C0"/>
    <w:rsid w:val="00B57FE6"/>
    <w:rsid w:val="00B60773"/>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5083"/>
    <w:rsid w:val="00B75F5C"/>
    <w:rsid w:val="00B76A48"/>
    <w:rsid w:val="00B77DF7"/>
    <w:rsid w:val="00B80427"/>
    <w:rsid w:val="00B80512"/>
    <w:rsid w:val="00B80F6C"/>
    <w:rsid w:val="00B82233"/>
    <w:rsid w:val="00B83EFD"/>
    <w:rsid w:val="00B85B50"/>
    <w:rsid w:val="00B86C7B"/>
    <w:rsid w:val="00B87286"/>
    <w:rsid w:val="00B90FC0"/>
    <w:rsid w:val="00B9241A"/>
    <w:rsid w:val="00B94244"/>
    <w:rsid w:val="00B96364"/>
    <w:rsid w:val="00BA14D9"/>
    <w:rsid w:val="00BA26E6"/>
    <w:rsid w:val="00BA34FA"/>
    <w:rsid w:val="00BA40CA"/>
    <w:rsid w:val="00BA6BCD"/>
    <w:rsid w:val="00BA7322"/>
    <w:rsid w:val="00BB321F"/>
    <w:rsid w:val="00BB32A4"/>
    <w:rsid w:val="00BB622B"/>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FC6"/>
    <w:rsid w:val="00BF389E"/>
    <w:rsid w:val="00BF419C"/>
    <w:rsid w:val="00BF62D9"/>
    <w:rsid w:val="00BF72FD"/>
    <w:rsid w:val="00BF7464"/>
    <w:rsid w:val="00C00047"/>
    <w:rsid w:val="00C00F12"/>
    <w:rsid w:val="00C02470"/>
    <w:rsid w:val="00C028A1"/>
    <w:rsid w:val="00C049FB"/>
    <w:rsid w:val="00C05EA9"/>
    <w:rsid w:val="00C1035F"/>
    <w:rsid w:val="00C118E3"/>
    <w:rsid w:val="00C12B82"/>
    <w:rsid w:val="00C142A0"/>
    <w:rsid w:val="00C14959"/>
    <w:rsid w:val="00C15198"/>
    <w:rsid w:val="00C17A4B"/>
    <w:rsid w:val="00C17AD1"/>
    <w:rsid w:val="00C20814"/>
    <w:rsid w:val="00C20AEA"/>
    <w:rsid w:val="00C21AD8"/>
    <w:rsid w:val="00C24970"/>
    <w:rsid w:val="00C25E48"/>
    <w:rsid w:val="00C267D8"/>
    <w:rsid w:val="00C26B84"/>
    <w:rsid w:val="00C26F29"/>
    <w:rsid w:val="00C278F0"/>
    <w:rsid w:val="00C303BC"/>
    <w:rsid w:val="00C3056F"/>
    <w:rsid w:val="00C305A5"/>
    <w:rsid w:val="00C32664"/>
    <w:rsid w:val="00C358BF"/>
    <w:rsid w:val="00C35D40"/>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5063D"/>
    <w:rsid w:val="00C52818"/>
    <w:rsid w:val="00C52A57"/>
    <w:rsid w:val="00C538F1"/>
    <w:rsid w:val="00C53921"/>
    <w:rsid w:val="00C60059"/>
    <w:rsid w:val="00C600A0"/>
    <w:rsid w:val="00C612A2"/>
    <w:rsid w:val="00C61C58"/>
    <w:rsid w:val="00C622E5"/>
    <w:rsid w:val="00C66810"/>
    <w:rsid w:val="00C7122D"/>
    <w:rsid w:val="00C71E60"/>
    <w:rsid w:val="00C7397F"/>
    <w:rsid w:val="00C75745"/>
    <w:rsid w:val="00C759EF"/>
    <w:rsid w:val="00C75DF0"/>
    <w:rsid w:val="00C8257F"/>
    <w:rsid w:val="00C84694"/>
    <w:rsid w:val="00C85DA8"/>
    <w:rsid w:val="00C85EC1"/>
    <w:rsid w:val="00C865B1"/>
    <w:rsid w:val="00C86E85"/>
    <w:rsid w:val="00C874B2"/>
    <w:rsid w:val="00C90F97"/>
    <w:rsid w:val="00C91ED4"/>
    <w:rsid w:val="00C92577"/>
    <w:rsid w:val="00C93203"/>
    <w:rsid w:val="00C944FD"/>
    <w:rsid w:val="00C96F51"/>
    <w:rsid w:val="00C97E51"/>
    <w:rsid w:val="00CA1043"/>
    <w:rsid w:val="00CA23FA"/>
    <w:rsid w:val="00CA3011"/>
    <w:rsid w:val="00CA35EE"/>
    <w:rsid w:val="00CA4BF6"/>
    <w:rsid w:val="00CA4F8F"/>
    <w:rsid w:val="00CA5383"/>
    <w:rsid w:val="00CA5E12"/>
    <w:rsid w:val="00CA730D"/>
    <w:rsid w:val="00CA7CC7"/>
    <w:rsid w:val="00CB26C5"/>
    <w:rsid w:val="00CB28DE"/>
    <w:rsid w:val="00CB2B7A"/>
    <w:rsid w:val="00CB3E9D"/>
    <w:rsid w:val="00CB4118"/>
    <w:rsid w:val="00CB5973"/>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7FEB"/>
    <w:rsid w:val="00CE03F7"/>
    <w:rsid w:val="00CE0EB0"/>
    <w:rsid w:val="00CE2AED"/>
    <w:rsid w:val="00CE2B04"/>
    <w:rsid w:val="00CE5026"/>
    <w:rsid w:val="00CE7156"/>
    <w:rsid w:val="00CE7834"/>
    <w:rsid w:val="00CF09E7"/>
    <w:rsid w:val="00CF1520"/>
    <w:rsid w:val="00CF1D70"/>
    <w:rsid w:val="00CF2269"/>
    <w:rsid w:val="00CF236D"/>
    <w:rsid w:val="00CF306E"/>
    <w:rsid w:val="00CF4F56"/>
    <w:rsid w:val="00CF6DE5"/>
    <w:rsid w:val="00CF6EEF"/>
    <w:rsid w:val="00D01366"/>
    <w:rsid w:val="00D01A26"/>
    <w:rsid w:val="00D02246"/>
    <w:rsid w:val="00D02322"/>
    <w:rsid w:val="00D028AF"/>
    <w:rsid w:val="00D029EB"/>
    <w:rsid w:val="00D03160"/>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7BA"/>
    <w:rsid w:val="00D27EBA"/>
    <w:rsid w:val="00D309C8"/>
    <w:rsid w:val="00D30D6B"/>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6EE"/>
    <w:rsid w:val="00D51881"/>
    <w:rsid w:val="00D51A39"/>
    <w:rsid w:val="00D51C18"/>
    <w:rsid w:val="00D5294B"/>
    <w:rsid w:val="00D53245"/>
    <w:rsid w:val="00D540D3"/>
    <w:rsid w:val="00D54AC0"/>
    <w:rsid w:val="00D56EDF"/>
    <w:rsid w:val="00D57BAC"/>
    <w:rsid w:val="00D614C8"/>
    <w:rsid w:val="00D631B1"/>
    <w:rsid w:val="00D634D6"/>
    <w:rsid w:val="00D658E5"/>
    <w:rsid w:val="00D671F6"/>
    <w:rsid w:val="00D705B4"/>
    <w:rsid w:val="00D706E2"/>
    <w:rsid w:val="00D70C67"/>
    <w:rsid w:val="00D70D40"/>
    <w:rsid w:val="00D71340"/>
    <w:rsid w:val="00D71486"/>
    <w:rsid w:val="00D72557"/>
    <w:rsid w:val="00D73AB5"/>
    <w:rsid w:val="00D73F4B"/>
    <w:rsid w:val="00D753DE"/>
    <w:rsid w:val="00D76B77"/>
    <w:rsid w:val="00D8027A"/>
    <w:rsid w:val="00D80A60"/>
    <w:rsid w:val="00D81171"/>
    <w:rsid w:val="00D815F8"/>
    <w:rsid w:val="00D81C11"/>
    <w:rsid w:val="00D85032"/>
    <w:rsid w:val="00D86B06"/>
    <w:rsid w:val="00D905E5"/>
    <w:rsid w:val="00D91A4E"/>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525F"/>
    <w:rsid w:val="00DB7E17"/>
    <w:rsid w:val="00DC161F"/>
    <w:rsid w:val="00DC2D34"/>
    <w:rsid w:val="00DC3BC0"/>
    <w:rsid w:val="00DC5ADB"/>
    <w:rsid w:val="00DC5B52"/>
    <w:rsid w:val="00DC5F41"/>
    <w:rsid w:val="00DC66D7"/>
    <w:rsid w:val="00DC6A91"/>
    <w:rsid w:val="00DC724E"/>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409C"/>
    <w:rsid w:val="00DE609B"/>
    <w:rsid w:val="00DE6D97"/>
    <w:rsid w:val="00DE6F05"/>
    <w:rsid w:val="00DE7428"/>
    <w:rsid w:val="00DE762D"/>
    <w:rsid w:val="00DE7BEB"/>
    <w:rsid w:val="00DF0D31"/>
    <w:rsid w:val="00DF0ED4"/>
    <w:rsid w:val="00DF1105"/>
    <w:rsid w:val="00DF185F"/>
    <w:rsid w:val="00DF31EA"/>
    <w:rsid w:val="00DF3341"/>
    <w:rsid w:val="00DF35D1"/>
    <w:rsid w:val="00DF4189"/>
    <w:rsid w:val="00DF5DBD"/>
    <w:rsid w:val="00DF7D98"/>
    <w:rsid w:val="00E015DB"/>
    <w:rsid w:val="00E01BA1"/>
    <w:rsid w:val="00E03437"/>
    <w:rsid w:val="00E060A6"/>
    <w:rsid w:val="00E0759D"/>
    <w:rsid w:val="00E100E3"/>
    <w:rsid w:val="00E12097"/>
    <w:rsid w:val="00E129A4"/>
    <w:rsid w:val="00E13920"/>
    <w:rsid w:val="00E15449"/>
    <w:rsid w:val="00E16558"/>
    <w:rsid w:val="00E16783"/>
    <w:rsid w:val="00E172CE"/>
    <w:rsid w:val="00E203ED"/>
    <w:rsid w:val="00E20695"/>
    <w:rsid w:val="00E20717"/>
    <w:rsid w:val="00E21F74"/>
    <w:rsid w:val="00E22AC2"/>
    <w:rsid w:val="00E233EA"/>
    <w:rsid w:val="00E2376E"/>
    <w:rsid w:val="00E242D6"/>
    <w:rsid w:val="00E25191"/>
    <w:rsid w:val="00E30645"/>
    <w:rsid w:val="00E30B67"/>
    <w:rsid w:val="00E3176A"/>
    <w:rsid w:val="00E31B47"/>
    <w:rsid w:val="00E330D0"/>
    <w:rsid w:val="00E33835"/>
    <w:rsid w:val="00E33F98"/>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327B"/>
    <w:rsid w:val="00E63454"/>
    <w:rsid w:val="00E63CF4"/>
    <w:rsid w:val="00E6431F"/>
    <w:rsid w:val="00E65135"/>
    <w:rsid w:val="00E6673B"/>
    <w:rsid w:val="00E6713B"/>
    <w:rsid w:val="00E67BE1"/>
    <w:rsid w:val="00E7034A"/>
    <w:rsid w:val="00E704EB"/>
    <w:rsid w:val="00E70809"/>
    <w:rsid w:val="00E70992"/>
    <w:rsid w:val="00E70E63"/>
    <w:rsid w:val="00E711B9"/>
    <w:rsid w:val="00E723E9"/>
    <w:rsid w:val="00E744B5"/>
    <w:rsid w:val="00E74546"/>
    <w:rsid w:val="00E7639C"/>
    <w:rsid w:val="00E77C94"/>
    <w:rsid w:val="00E77E2E"/>
    <w:rsid w:val="00E82FF6"/>
    <w:rsid w:val="00E8334A"/>
    <w:rsid w:val="00E83B8A"/>
    <w:rsid w:val="00E83C50"/>
    <w:rsid w:val="00E8470B"/>
    <w:rsid w:val="00E8568A"/>
    <w:rsid w:val="00E86B28"/>
    <w:rsid w:val="00E871A9"/>
    <w:rsid w:val="00E8792C"/>
    <w:rsid w:val="00E87A1A"/>
    <w:rsid w:val="00E9014B"/>
    <w:rsid w:val="00E90700"/>
    <w:rsid w:val="00E91DFF"/>
    <w:rsid w:val="00E92D1D"/>
    <w:rsid w:val="00E93E3D"/>
    <w:rsid w:val="00E95CF6"/>
    <w:rsid w:val="00E95E47"/>
    <w:rsid w:val="00E967CE"/>
    <w:rsid w:val="00E96875"/>
    <w:rsid w:val="00EA1DB2"/>
    <w:rsid w:val="00EA2A3E"/>
    <w:rsid w:val="00EA5FA0"/>
    <w:rsid w:val="00EA690B"/>
    <w:rsid w:val="00EA7453"/>
    <w:rsid w:val="00EB14F9"/>
    <w:rsid w:val="00EB16B5"/>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41DC"/>
    <w:rsid w:val="00ED4F83"/>
    <w:rsid w:val="00ED58F8"/>
    <w:rsid w:val="00ED5C3C"/>
    <w:rsid w:val="00ED5DCE"/>
    <w:rsid w:val="00ED6170"/>
    <w:rsid w:val="00ED63E3"/>
    <w:rsid w:val="00ED7561"/>
    <w:rsid w:val="00ED7916"/>
    <w:rsid w:val="00EE0A15"/>
    <w:rsid w:val="00EE187C"/>
    <w:rsid w:val="00EE2A06"/>
    <w:rsid w:val="00EE35CC"/>
    <w:rsid w:val="00EE375F"/>
    <w:rsid w:val="00EE3A2B"/>
    <w:rsid w:val="00EE3E5B"/>
    <w:rsid w:val="00EE45B8"/>
    <w:rsid w:val="00EE502F"/>
    <w:rsid w:val="00EE6399"/>
    <w:rsid w:val="00EE7E71"/>
    <w:rsid w:val="00EF1613"/>
    <w:rsid w:val="00EF4762"/>
    <w:rsid w:val="00EF7BC4"/>
    <w:rsid w:val="00F0069E"/>
    <w:rsid w:val="00F010F2"/>
    <w:rsid w:val="00F01579"/>
    <w:rsid w:val="00F01E00"/>
    <w:rsid w:val="00F0503B"/>
    <w:rsid w:val="00F05480"/>
    <w:rsid w:val="00F0635B"/>
    <w:rsid w:val="00F10F4D"/>
    <w:rsid w:val="00F11138"/>
    <w:rsid w:val="00F11AC2"/>
    <w:rsid w:val="00F12A0D"/>
    <w:rsid w:val="00F1321F"/>
    <w:rsid w:val="00F137DB"/>
    <w:rsid w:val="00F147E0"/>
    <w:rsid w:val="00F14ED1"/>
    <w:rsid w:val="00F15226"/>
    <w:rsid w:val="00F16772"/>
    <w:rsid w:val="00F171EB"/>
    <w:rsid w:val="00F171FD"/>
    <w:rsid w:val="00F17CEB"/>
    <w:rsid w:val="00F17F0C"/>
    <w:rsid w:val="00F20C53"/>
    <w:rsid w:val="00F20E80"/>
    <w:rsid w:val="00F212EE"/>
    <w:rsid w:val="00F22BD5"/>
    <w:rsid w:val="00F23992"/>
    <w:rsid w:val="00F2497B"/>
    <w:rsid w:val="00F24CC6"/>
    <w:rsid w:val="00F25218"/>
    <w:rsid w:val="00F31AFE"/>
    <w:rsid w:val="00F33010"/>
    <w:rsid w:val="00F342AC"/>
    <w:rsid w:val="00F3442F"/>
    <w:rsid w:val="00F347FE"/>
    <w:rsid w:val="00F35C39"/>
    <w:rsid w:val="00F37763"/>
    <w:rsid w:val="00F40014"/>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770"/>
    <w:rsid w:val="00F77E6A"/>
    <w:rsid w:val="00F812CE"/>
    <w:rsid w:val="00F8138F"/>
    <w:rsid w:val="00F81B4E"/>
    <w:rsid w:val="00F90AB3"/>
    <w:rsid w:val="00F90AD3"/>
    <w:rsid w:val="00F90DFD"/>
    <w:rsid w:val="00F91E80"/>
    <w:rsid w:val="00F92852"/>
    <w:rsid w:val="00F93D74"/>
    <w:rsid w:val="00F93E26"/>
    <w:rsid w:val="00F96786"/>
    <w:rsid w:val="00F96FB1"/>
    <w:rsid w:val="00FA0192"/>
    <w:rsid w:val="00FA01DD"/>
    <w:rsid w:val="00FA08F3"/>
    <w:rsid w:val="00FA0FFD"/>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7A7"/>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1140263814">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541866655">
      <w:bodyDiv w:val="1"/>
      <w:marLeft w:val="0"/>
      <w:marRight w:val="0"/>
      <w:marTop w:val="0"/>
      <w:marBottom w:val="0"/>
      <w:divBdr>
        <w:top w:val="none" w:sz="0" w:space="0" w:color="auto"/>
        <w:left w:val="none" w:sz="0" w:space="0" w:color="auto"/>
        <w:bottom w:val="none" w:sz="0" w:space="0" w:color="auto"/>
        <w:right w:val="none" w:sz="0" w:space="0" w:color="auto"/>
      </w:divBdr>
    </w:div>
    <w:div w:id="2049605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1913</Words>
  <Characters>10910</Characters>
  <Application>Microsoft Office Word</Application>
  <DocSecurity>0</DocSecurity>
  <Lines>90</Lines>
  <Paragraphs>25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Oracle85</cp:lastModifiedBy>
  <cp:revision>4</cp:revision>
  <cp:lastPrinted>1900-01-01T06:00:00Z</cp:lastPrinted>
  <dcterms:created xsi:type="dcterms:W3CDTF">2023-10-31T21:09:00Z</dcterms:created>
  <dcterms:modified xsi:type="dcterms:W3CDTF">2023-10-31T21:16:00Z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